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1A8653" w14:textId="0EC9EF57" w:rsidR="00922FFB" w:rsidRPr="00A0210F" w:rsidRDefault="00922FFB" w:rsidP="00922FFB">
      <w:pPr>
        <w:pStyle w:val="Nagwek"/>
        <w:rPr>
          <w:rFonts w:ascii="Calibri" w:hAnsi="Calibri" w:cs="Calibri"/>
          <w:sz w:val="20"/>
          <w:szCs w:val="20"/>
        </w:rPr>
      </w:pPr>
    </w:p>
    <w:p w14:paraId="50B32405" w14:textId="77777777" w:rsidR="003E457B" w:rsidRPr="00C32CA1" w:rsidRDefault="003E457B" w:rsidP="003E457B">
      <w:pPr>
        <w:pStyle w:val="Nagwek"/>
        <w:rPr>
          <w:rFonts w:ascii="Calibri" w:hAnsi="Calibri" w:cs="Calibri"/>
        </w:rPr>
      </w:pPr>
    </w:p>
    <w:p w14:paraId="50B32406" w14:textId="77777777" w:rsidR="003E457B" w:rsidRPr="00C32CA1" w:rsidRDefault="003E457B" w:rsidP="00EF0FD7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</w:p>
    <w:p w14:paraId="50B32407" w14:textId="5A220CD8" w:rsidR="00DA509A" w:rsidRPr="00C32CA1" w:rsidRDefault="00920E67" w:rsidP="00907E13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C32CA1">
        <w:rPr>
          <w:rFonts w:ascii="Calibri" w:hAnsi="Calibri" w:cs="Calibri"/>
          <w:sz w:val="20"/>
          <w:szCs w:val="20"/>
        </w:rPr>
        <w:tab/>
      </w:r>
      <w:r w:rsidR="003E457B" w:rsidRPr="00C32CA1">
        <w:rPr>
          <w:rFonts w:ascii="Calibri" w:hAnsi="Calibri" w:cs="Calibri"/>
          <w:sz w:val="20"/>
          <w:szCs w:val="20"/>
        </w:rPr>
        <w:t xml:space="preserve">                                                         </w:t>
      </w:r>
      <w:r w:rsidR="00D37E9A" w:rsidRPr="00C32CA1">
        <w:rPr>
          <w:rFonts w:ascii="Calibri" w:hAnsi="Calibri" w:cs="Calibri"/>
          <w:sz w:val="20"/>
          <w:szCs w:val="20"/>
        </w:rPr>
        <w:t>Z</w:t>
      </w:r>
      <w:r w:rsidR="00983423" w:rsidRPr="00C32CA1">
        <w:rPr>
          <w:rFonts w:ascii="Calibri" w:hAnsi="Calibri" w:cs="Calibri"/>
          <w:sz w:val="20"/>
          <w:szCs w:val="20"/>
        </w:rPr>
        <w:t>ałącznik</w:t>
      </w:r>
      <w:r w:rsidR="009D515A" w:rsidRPr="00C32CA1">
        <w:rPr>
          <w:rFonts w:ascii="Calibri" w:hAnsi="Calibri" w:cs="Calibri"/>
          <w:sz w:val="20"/>
          <w:szCs w:val="20"/>
        </w:rPr>
        <w:t xml:space="preserve"> nr </w:t>
      </w:r>
      <w:r w:rsidR="00EE1CDF" w:rsidRPr="00C32CA1">
        <w:rPr>
          <w:rFonts w:ascii="Calibri" w:hAnsi="Calibri" w:cs="Calibri"/>
          <w:sz w:val="20"/>
          <w:szCs w:val="20"/>
        </w:rPr>
        <w:t>1</w:t>
      </w:r>
      <w:r w:rsidR="00D62E51" w:rsidRPr="00C32CA1">
        <w:rPr>
          <w:rFonts w:ascii="Calibri" w:hAnsi="Calibri" w:cs="Calibri"/>
          <w:sz w:val="20"/>
          <w:szCs w:val="20"/>
        </w:rPr>
        <w:t xml:space="preserve"> do SWZ</w:t>
      </w:r>
    </w:p>
    <w:p w14:paraId="106F9E34" w14:textId="77777777" w:rsidR="00907E13" w:rsidRPr="00C32CA1" w:rsidRDefault="00907E13" w:rsidP="00907E13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</w:p>
    <w:p w14:paraId="50B32408" w14:textId="002309AC" w:rsidR="00DA509A" w:rsidRPr="00C32CA1" w:rsidRDefault="00F30C2A" w:rsidP="00EF0FD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C32CA1">
        <w:rPr>
          <w:rFonts w:ascii="Calibri" w:hAnsi="Calibri" w:cs="Calibri"/>
          <w:sz w:val="20"/>
          <w:szCs w:val="20"/>
        </w:rPr>
        <w:t>………………  dn</w:t>
      </w:r>
      <w:r w:rsidR="009760DB" w:rsidRPr="00C32CA1">
        <w:rPr>
          <w:rFonts w:ascii="Calibri" w:hAnsi="Calibri" w:cs="Calibri"/>
          <w:sz w:val="20"/>
          <w:szCs w:val="20"/>
        </w:rPr>
        <w:t>.</w:t>
      </w:r>
      <w:r w:rsidR="00DA509A" w:rsidRPr="00C32CA1">
        <w:rPr>
          <w:rFonts w:ascii="Calibri" w:hAnsi="Calibri" w:cs="Calibri"/>
          <w:sz w:val="20"/>
          <w:szCs w:val="20"/>
        </w:rPr>
        <w:t>………………</w:t>
      </w:r>
      <w:r w:rsidR="00D80BA5" w:rsidRPr="00C32CA1">
        <w:rPr>
          <w:rFonts w:ascii="Calibri" w:hAnsi="Calibri" w:cs="Calibri"/>
          <w:sz w:val="20"/>
          <w:szCs w:val="20"/>
        </w:rPr>
        <w:t>20</w:t>
      </w:r>
      <w:r w:rsidR="007D20F7" w:rsidRPr="00C32CA1">
        <w:rPr>
          <w:rFonts w:ascii="Calibri" w:hAnsi="Calibri" w:cs="Calibri"/>
          <w:sz w:val="20"/>
          <w:szCs w:val="20"/>
        </w:rPr>
        <w:t>2</w:t>
      </w:r>
      <w:r w:rsidR="00B83899">
        <w:rPr>
          <w:rFonts w:ascii="Calibri" w:hAnsi="Calibri" w:cs="Calibri"/>
          <w:sz w:val="20"/>
          <w:szCs w:val="20"/>
        </w:rPr>
        <w:t>6</w:t>
      </w:r>
      <w:r w:rsidR="00907E13" w:rsidRPr="00C32CA1">
        <w:rPr>
          <w:rFonts w:ascii="Calibri" w:hAnsi="Calibri" w:cs="Calibri"/>
          <w:sz w:val="20"/>
          <w:szCs w:val="20"/>
        </w:rPr>
        <w:t xml:space="preserve"> </w:t>
      </w:r>
      <w:r w:rsidR="00D80BA5" w:rsidRPr="00C32CA1">
        <w:rPr>
          <w:rFonts w:ascii="Calibri" w:hAnsi="Calibri" w:cs="Calibri"/>
          <w:sz w:val="20"/>
          <w:szCs w:val="20"/>
        </w:rPr>
        <w:t>r.</w:t>
      </w:r>
    </w:p>
    <w:p w14:paraId="3135B188" w14:textId="14B5E0FD" w:rsidR="00907E13" w:rsidRPr="00C32CA1" w:rsidRDefault="00C32CA1" w:rsidP="00C32CA1">
      <w:pPr>
        <w:tabs>
          <w:tab w:val="left" w:pos="5426"/>
        </w:tabs>
        <w:spacing w:line="276" w:lineRule="auto"/>
        <w:rPr>
          <w:rFonts w:ascii="Calibri" w:hAnsi="Calibri" w:cs="Calibri"/>
          <w:sz w:val="20"/>
          <w:szCs w:val="20"/>
        </w:rPr>
      </w:pPr>
      <w:r w:rsidRPr="00C32CA1">
        <w:rPr>
          <w:rFonts w:ascii="Calibri" w:hAnsi="Calibri" w:cs="Calibri"/>
          <w:sz w:val="20"/>
          <w:szCs w:val="20"/>
        </w:rPr>
        <w:tab/>
      </w:r>
    </w:p>
    <w:p w14:paraId="50B32409" w14:textId="2514FCDF" w:rsidR="00DA509A" w:rsidRPr="00C32CA1" w:rsidRDefault="004050DD" w:rsidP="00EF0FD7">
      <w:pPr>
        <w:spacing w:line="276" w:lineRule="auto"/>
        <w:rPr>
          <w:rFonts w:ascii="Calibri" w:hAnsi="Calibri" w:cs="Calibri"/>
          <w:sz w:val="20"/>
          <w:szCs w:val="20"/>
        </w:rPr>
      </w:pPr>
      <w:r w:rsidRPr="00C32CA1">
        <w:rPr>
          <w:rFonts w:ascii="Calibri" w:hAnsi="Calibri" w:cs="Calibri"/>
          <w:sz w:val="20"/>
          <w:szCs w:val="20"/>
        </w:rPr>
        <w:t>……..</w:t>
      </w:r>
      <w:r w:rsidR="00DA509A" w:rsidRPr="00C32CA1">
        <w:rPr>
          <w:rFonts w:ascii="Calibri" w:hAnsi="Calibri" w:cs="Calibri"/>
          <w:sz w:val="20"/>
          <w:szCs w:val="20"/>
        </w:rPr>
        <w:t>................................................</w:t>
      </w:r>
    </w:p>
    <w:p w14:paraId="50B3240A" w14:textId="77777777" w:rsidR="00DA509A" w:rsidRPr="00C32CA1" w:rsidRDefault="00235B00" w:rsidP="00EF0FD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C32CA1">
        <w:rPr>
          <w:rFonts w:ascii="Calibri" w:hAnsi="Calibri" w:cs="Calibri"/>
          <w:sz w:val="20"/>
          <w:szCs w:val="20"/>
        </w:rPr>
        <w:t>(Nazwa i adres W</w:t>
      </w:r>
      <w:r w:rsidR="006C262E" w:rsidRPr="00C32CA1">
        <w:rPr>
          <w:rFonts w:ascii="Calibri" w:hAnsi="Calibri" w:cs="Calibri"/>
          <w:sz w:val="20"/>
          <w:szCs w:val="20"/>
        </w:rPr>
        <w:t xml:space="preserve">ykonawcy)  </w:t>
      </w:r>
    </w:p>
    <w:p w14:paraId="50B3240B" w14:textId="77777777" w:rsidR="00E3479B" w:rsidRPr="00C32CA1" w:rsidRDefault="00E3479B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</w:p>
    <w:p w14:paraId="50B3240C" w14:textId="77777777" w:rsidR="00DA509A" w:rsidRPr="00C32CA1" w:rsidRDefault="00983423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C32CA1">
        <w:rPr>
          <w:rFonts w:ascii="Calibri" w:hAnsi="Calibri" w:cs="Calibri"/>
          <w:iCs/>
          <w:color w:val="auto"/>
          <w:sz w:val="20"/>
          <w:szCs w:val="20"/>
        </w:rPr>
        <w:t>O</w:t>
      </w:r>
      <w:r w:rsidR="00DA509A" w:rsidRPr="00C32CA1">
        <w:rPr>
          <w:rFonts w:ascii="Calibri" w:hAnsi="Calibri" w:cs="Calibri"/>
          <w:iCs/>
          <w:color w:val="auto"/>
          <w:sz w:val="20"/>
          <w:szCs w:val="20"/>
        </w:rPr>
        <w:t xml:space="preserve"> F E R T A  C E N O W A</w:t>
      </w:r>
    </w:p>
    <w:p w14:paraId="50B3240D" w14:textId="77777777" w:rsidR="00804FED" w:rsidRPr="00C32CA1" w:rsidRDefault="00307E4B" w:rsidP="00307E4B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C32CA1">
        <w:rPr>
          <w:rFonts w:ascii="Calibri" w:hAnsi="Calibri" w:cs="Calibri"/>
          <w:b w:val="0"/>
          <w:bCs w:val="0"/>
          <w:sz w:val="20"/>
          <w:szCs w:val="20"/>
        </w:rPr>
        <w:t>na  realizację zamówienia  publicznego:</w:t>
      </w:r>
    </w:p>
    <w:p w14:paraId="50B3240E" w14:textId="77777777" w:rsidR="00DE45EB" w:rsidRPr="00C32CA1" w:rsidRDefault="00DE45EB" w:rsidP="00F621DC">
      <w:pPr>
        <w:shd w:val="clear" w:color="auto" w:fill="D9E2F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0B3240F" w14:textId="4BC75EEB" w:rsidR="00811081" w:rsidRPr="00C32CA1" w:rsidRDefault="001A6693" w:rsidP="006F1B2F">
      <w:pPr>
        <w:shd w:val="clear" w:color="auto" w:fill="D9E2F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1A6693">
        <w:rPr>
          <w:rFonts w:ascii="Calibri" w:hAnsi="Calibri" w:cs="Calibri"/>
          <w:b/>
          <w:bCs/>
          <w:sz w:val="20"/>
          <w:szCs w:val="20"/>
        </w:rPr>
        <w:t>„</w:t>
      </w:r>
      <w:r w:rsidR="00B83899" w:rsidRPr="00B83899">
        <w:rPr>
          <w:rFonts w:ascii="Calibri" w:hAnsi="Calibri" w:cs="Calibri"/>
          <w:b/>
          <w:bCs/>
          <w:sz w:val="20"/>
          <w:szCs w:val="20"/>
        </w:rPr>
        <w:t xml:space="preserve">Remont bazy magazynowej </w:t>
      </w:r>
      <w:proofErr w:type="spellStart"/>
      <w:r w:rsidR="00B83899" w:rsidRPr="00B83899">
        <w:rPr>
          <w:rFonts w:ascii="Calibri" w:hAnsi="Calibri" w:cs="Calibri"/>
          <w:b/>
          <w:bCs/>
          <w:sz w:val="20"/>
          <w:szCs w:val="20"/>
        </w:rPr>
        <w:t>OLiOC</w:t>
      </w:r>
      <w:proofErr w:type="spellEnd"/>
      <w:r w:rsidR="00B83899" w:rsidRPr="00B83899">
        <w:rPr>
          <w:rFonts w:ascii="Calibri" w:hAnsi="Calibri" w:cs="Calibri"/>
          <w:b/>
          <w:bCs/>
          <w:sz w:val="20"/>
          <w:szCs w:val="20"/>
        </w:rPr>
        <w:t xml:space="preserve"> do realizacji zadań kryzysowych na terenie Miasta i Gminy Sienno</w:t>
      </w:r>
      <w:r w:rsidRPr="001A6693">
        <w:rPr>
          <w:rFonts w:ascii="Calibri" w:hAnsi="Calibri" w:cs="Calibri"/>
          <w:b/>
          <w:bCs/>
          <w:sz w:val="20"/>
          <w:szCs w:val="20"/>
        </w:rPr>
        <w:t>”</w:t>
      </w:r>
    </w:p>
    <w:p w14:paraId="50B32410" w14:textId="77777777" w:rsidR="00DE45EB" w:rsidRPr="00C32CA1" w:rsidRDefault="00DE45EB" w:rsidP="00F621DC">
      <w:pPr>
        <w:shd w:val="clear" w:color="auto" w:fill="D9E2F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0B32411" w14:textId="77777777" w:rsidR="002858C6" w:rsidRPr="00C32CA1" w:rsidRDefault="00016153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C32CA1">
        <w:rPr>
          <w:rFonts w:ascii="Calibri" w:hAnsi="Calibri" w:cs="Calibri"/>
          <w:sz w:val="20"/>
          <w:szCs w:val="20"/>
        </w:rPr>
        <w:t xml:space="preserve">zgodnie z wymaganiami określonymi w specyfikacji warunków zamówienia dla tego </w:t>
      </w:r>
      <w:r w:rsidR="005F0659" w:rsidRPr="00C32CA1">
        <w:rPr>
          <w:rFonts w:ascii="Calibri" w:hAnsi="Calibri" w:cs="Calibri"/>
          <w:sz w:val="20"/>
          <w:szCs w:val="20"/>
        </w:rPr>
        <w:t>postępowania składamy</w:t>
      </w:r>
      <w:r w:rsidRPr="00C32CA1">
        <w:rPr>
          <w:rFonts w:ascii="Calibri" w:hAnsi="Calibri" w:cs="Calibri"/>
          <w:sz w:val="20"/>
          <w:szCs w:val="20"/>
        </w:rPr>
        <w:t xml:space="preserve"> niniejszą ofertę:</w:t>
      </w:r>
    </w:p>
    <w:p w14:paraId="50B32412" w14:textId="77777777" w:rsidR="002858C6" w:rsidRPr="00C32CA1" w:rsidRDefault="002858C6" w:rsidP="002858C6">
      <w:pPr>
        <w:pStyle w:val="Bezodstpw"/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B66728" w:rsidRPr="00C32CA1" w14:paraId="50B32417" w14:textId="77777777" w:rsidTr="00BA0FBA">
        <w:trPr>
          <w:trHeight w:val="2137"/>
        </w:trPr>
        <w:tc>
          <w:tcPr>
            <w:tcW w:w="8759" w:type="dxa"/>
          </w:tcPr>
          <w:p w14:paraId="50B32413" w14:textId="77777777" w:rsidR="00F57986" w:rsidRPr="00C32CA1" w:rsidRDefault="00F57986" w:rsidP="00F57986">
            <w:pPr>
              <w:tabs>
                <w:tab w:val="left" w:pos="426"/>
              </w:tabs>
              <w:spacing w:before="120" w:line="360" w:lineRule="auto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</w:p>
          <w:p w14:paraId="50B32414" w14:textId="77777777" w:rsidR="00F57986" w:rsidRPr="00C32CA1" w:rsidRDefault="00F57986" w:rsidP="00F57986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32CA1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</w:t>
            </w:r>
            <w:r w:rsidRPr="002C59F4">
              <w:rPr>
                <w:rFonts w:ascii="Calibri" w:hAnsi="Calibri" w:cs="Calibri"/>
                <w:b/>
                <w:bCs/>
                <w:sz w:val="20"/>
                <w:szCs w:val="20"/>
              </w:rPr>
              <w:t>łącznej brutto</w:t>
            </w:r>
            <w:r w:rsidRPr="00C32CA1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50B32415" w14:textId="11D1B309" w:rsidR="00DD4468" w:rsidRDefault="00DD4468" w:rsidP="00C9187A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32CA1">
              <w:rPr>
                <w:rFonts w:ascii="Calibri" w:hAnsi="Calibri" w:cs="Calibri"/>
                <w:b/>
                <w:sz w:val="20"/>
                <w:szCs w:val="20"/>
              </w:rPr>
              <w:t xml:space="preserve">….................................................. złotych </w:t>
            </w:r>
          </w:p>
          <w:p w14:paraId="68D84973" w14:textId="6D7A346A" w:rsidR="001A6693" w:rsidRPr="002C59F4" w:rsidRDefault="002C59F4" w:rsidP="002C59F4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="001A6693">
              <w:rPr>
                <w:rFonts w:ascii="Calibri" w:hAnsi="Calibri" w:cs="Calibri"/>
                <w:sz w:val="20"/>
                <w:szCs w:val="20"/>
              </w:rPr>
              <w:t>sło</w:t>
            </w:r>
            <w:r w:rsidR="002977F3">
              <w:rPr>
                <w:rFonts w:ascii="Calibri" w:hAnsi="Calibri" w:cs="Calibri"/>
                <w:sz w:val="20"/>
                <w:szCs w:val="20"/>
              </w:rPr>
              <w:t>wnie</w:t>
            </w:r>
            <w:r w:rsidR="00BD33FB">
              <w:rPr>
                <w:rFonts w:ascii="Calibri" w:hAnsi="Calibri" w:cs="Calibri"/>
                <w:sz w:val="20"/>
                <w:szCs w:val="20"/>
              </w:rPr>
              <w:t>:</w:t>
            </w:r>
            <w:r w:rsidR="002977F3">
              <w:rPr>
                <w:rFonts w:ascii="Calibri" w:hAnsi="Calibri" w:cs="Calibri"/>
                <w:sz w:val="20"/>
                <w:szCs w:val="20"/>
              </w:rPr>
              <w:t xml:space="preserve"> ……………………………. …/100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) </w:t>
            </w:r>
            <w:r w:rsidRPr="00C32CA1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0FBBAA6C" w14:textId="77777777" w:rsidR="006F1B2F" w:rsidRPr="00C32CA1" w:rsidRDefault="006F1B2F" w:rsidP="00DD4468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0B32416" w14:textId="77777777" w:rsidR="00227E3C" w:rsidRPr="00C32CA1" w:rsidRDefault="00DD4468" w:rsidP="00DB2C6B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 w:rsidRPr="00C32CA1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C32CA1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C32CA1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</w:t>
            </w:r>
            <w:r w:rsidRPr="00C32CA1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</w:tbl>
    <w:p w14:paraId="50B32418" w14:textId="77777777" w:rsidR="00DE45EB" w:rsidRPr="00C32CA1" w:rsidRDefault="00DE45EB" w:rsidP="005F0659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50B32419" w14:textId="77777777" w:rsidR="00BB5390" w:rsidRPr="00C32CA1" w:rsidRDefault="00BB5390" w:rsidP="00BB5390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50B3241A" w14:textId="77777777" w:rsidR="002858C6" w:rsidRPr="00C32CA1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C32CA1">
        <w:rPr>
          <w:rFonts w:ascii="Calibri" w:eastAsia="Arial Unicode MS" w:hAnsi="Calibri" w:cs="Calibri"/>
          <w:b/>
          <w:sz w:val="20"/>
          <w:szCs w:val="20"/>
        </w:rPr>
        <w:t>UWAGA!</w:t>
      </w:r>
    </w:p>
    <w:p w14:paraId="50B3241B" w14:textId="0538D0DE" w:rsidR="002858C6" w:rsidRPr="00C32CA1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C32CA1">
        <w:rPr>
          <w:rFonts w:ascii="Calibri" w:eastAsia="Arial Unicode MS" w:hAnsi="Calibri" w:cs="Calibri"/>
          <w:b/>
          <w:sz w:val="20"/>
          <w:szCs w:val="20"/>
        </w:rPr>
        <w:t xml:space="preserve">W </w:t>
      </w:r>
      <w:r w:rsidR="00307E4B" w:rsidRPr="00C32CA1">
        <w:rPr>
          <w:rFonts w:ascii="Calibri" w:eastAsia="Arial Unicode MS" w:hAnsi="Calibri" w:cs="Calibri"/>
          <w:b/>
          <w:sz w:val="20"/>
          <w:szCs w:val="20"/>
        </w:rPr>
        <w:t xml:space="preserve">rozdziale XV ust. </w:t>
      </w:r>
      <w:r w:rsidR="00CF6AA5" w:rsidRPr="00C32CA1">
        <w:rPr>
          <w:rFonts w:ascii="Calibri" w:eastAsia="Arial Unicode MS" w:hAnsi="Calibri" w:cs="Calibri"/>
          <w:b/>
          <w:sz w:val="20"/>
          <w:szCs w:val="20"/>
        </w:rPr>
        <w:t>4</w:t>
      </w:r>
      <w:r w:rsidR="00B66D6A" w:rsidRPr="00C32CA1">
        <w:rPr>
          <w:rFonts w:ascii="Calibri" w:eastAsia="Arial Unicode MS" w:hAnsi="Calibri" w:cs="Calibri"/>
          <w:b/>
          <w:sz w:val="20"/>
          <w:szCs w:val="20"/>
        </w:rPr>
        <w:t xml:space="preserve"> </w:t>
      </w:r>
      <w:r w:rsidRPr="00C32CA1">
        <w:rPr>
          <w:rFonts w:ascii="Calibri" w:eastAsia="Arial Unicode MS" w:hAnsi="Calibri" w:cs="Calibri"/>
          <w:b/>
          <w:sz w:val="20"/>
          <w:szCs w:val="20"/>
        </w:rPr>
        <w:t xml:space="preserve">SWZ Zamawiający wymaga złożenia wraz z ofertą informacji o </w:t>
      </w:r>
      <w:r w:rsidRPr="00C32CA1">
        <w:rPr>
          <w:rFonts w:ascii="Calibri" w:hAnsi="Calibri" w:cs="Calibri"/>
          <w:b/>
          <w:sz w:val="20"/>
          <w:szCs w:val="20"/>
        </w:rPr>
        <w:t xml:space="preserve">powstaniu </w:t>
      </w:r>
      <w:r w:rsidR="00F275FC" w:rsidRPr="00C32CA1">
        <w:rPr>
          <w:rFonts w:ascii="Calibri" w:hAnsi="Calibri" w:cs="Calibri"/>
          <w:b/>
          <w:sz w:val="20"/>
          <w:szCs w:val="20"/>
        </w:rPr>
        <w:t xml:space="preserve">u </w:t>
      </w:r>
      <w:r w:rsidRPr="00C32CA1">
        <w:rPr>
          <w:rFonts w:ascii="Calibri" w:hAnsi="Calibri" w:cs="Calibri"/>
          <w:b/>
          <w:sz w:val="20"/>
          <w:szCs w:val="20"/>
        </w:rPr>
        <w:t xml:space="preserve">zamawiającego </w:t>
      </w:r>
      <w:r w:rsidRPr="00C32CA1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50B3241C" w14:textId="77777777" w:rsidR="002858C6" w:rsidRPr="00C32CA1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C32CA1"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50B3241D" w14:textId="77777777" w:rsidR="00016153" w:rsidRPr="00C32CA1" w:rsidRDefault="00016153" w:rsidP="00EF0FD7">
      <w:pPr>
        <w:numPr>
          <w:ilvl w:val="0"/>
          <w:numId w:val="45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C32CA1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50B3241E" w14:textId="77777777" w:rsidR="00016153" w:rsidRPr="00C32CA1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32CA1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50B3241F" w14:textId="6342F692" w:rsidR="00016153" w:rsidRPr="00C32CA1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C32CA1">
        <w:rPr>
          <w:rFonts w:ascii="Calibri" w:hAnsi="Calibri" w:cs="Calibri"/>
          <w:sz w:val="20"/>
          <w:szCs w:val="20"/>
          <w:lang w:val="de-DE"/>
        </w:rPr>
        <w:t>…………………………………………</w:t>
      </w:r>
    </w:p>
    <w:p w14:paraId="50B32420" w14:textId="77777777" w:rsidR="00016153" w:rsidRPr="00DA5A3E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es-ES"/>
        </w:rPr>
      </w:pPr>
      <w:r w:rsidRPr="00DA5A3E">
        <w:rPr>
          <w:rFonts w:ascii="Calibri" w:hAnsi="Calibri" w:cs="Calibri"/>
          <w:sz w:val="20"/>
          <w:szCs w:val="20"/>
          <w:lang w:val="es-ES"/>
        </w:rPr>
        <w:t>Numer telefonu:</w:t>
      </w:r>
      <w:r w:rsidRPr="00DA5A3E">
        <w:rPr>
          <w:rFonts w:ascii="Calibri" w:hAnsi="Calibri" w:cs="Calibri"/>
          <w:sz w:val="20"/>
          <w:szCs w:val="20"/>
          <w:lang w:val="es-ES"/>
        </w:rPr>
        <w:tab/>
        <w:t>.…/ ……………………</w:t>
      </w:r>
    </w:p>
    <w:p w14:paraId="50B32421" w14:textId="77777777" w:rsidR="00016153" w:rsidRPr="00DA5A3E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es-ES"/>
        </w:rPr>
      </w:pPr>
      <w:r w:rsidRPr="00DA5A3E">
        <w:rPr>
          <w:rFonts w:ascii="Calibri" w:hAnsi="Calibri" w:cs="Calibri"/>
          <w:sz w:val="20"/>
          <w:szCs w:val="20"/>
          <w:lang w:val="es-ES"/>
        </w:rPr>
        <w:t>Numer REGON:</w:t>
      </w:r>
      <w:r w:rsidRPr="00DA5A3E">
        <w:rPr>
          <w:rFonts w:ascii="Calibri" w:hAnsi="Calibri" w:cs="Calibri"/>
          <w:sz w:val="20"/>
          <w:szCs w:val="20"/>
          <w:lang w:val="es-ES"/>
        </w:rPr>
        <w:tab/>
        <w:t>..........................................   Numer NIP: ..........................................</w:t>
      </w:r>
    </w:p>
    <w:p w14:paraId="50B32422" w14:textId="77777777" w:rsidR="00016153" w:rsidRPr="00C32CA1" w:rsidRDefault="00016153" w:rsidP="00BA0FBA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32CA1">
        <w:rPr>
          <w:rFonts w:ascii="Calibri" w:hAnsi="Calibri" w:cs="Calibri"/>
          <w:sz w:val="20"/>
          <w:szCs w:val="20"/>
        </w:rPr>
        <w:t>Adres kontaktowy e</w:t>
      </w:r>
      <w:r w:rsidR="00F30C2A" w:rsidRPr="00C32CA1">
        <w:rPr>
          <w:rFonts w:ascii="Calibri" w:hAnsi="Calibri" w:cs="Calibri"/>
          <w:sz w:val="20"/>
          <w:szCs w:val="20"/>
        </w:rPr>
        <w:t>-</w:t>
      </w:r>
      <w:r w:rsidRPr="00C32CA1">
        <w:rPr>
          <w:rFonts w:ascii="Calibri" w:hAnsi="Calibri" w:cs="Calibri"/>
          <w:sz w:val="20"/>
          <w:szCs w:val="20"/>
        </w:rPr>
        <w:t>mail: ……………………………………………………………</w:t>
      </w:r>
    </w:p>
    <w:p w14:paraId="50B32427" w14:textId="77777777" w:rsidR="00964FD5" w:rsidRPr="00C32CA1" w:rsidRDefault="00964FD5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C32CA1">
        <w:rPr>
          <w:rFonts w:ascii="Calibri" w:hAnsi="Calibri" w:cs="Calibri"/>
          <w:snapToGrid w:val="0"/>
          <w:sz w:val="20"/>
          <w:szCs w:val="20"/>
        </w:rPr>
        <w:t xml:space="preserve">Termin wykonania zamówienia zgodnie z zapisami </w:t>
      </w:r>
      <w:r w:rsidR="00307E4B" w:rsidRPr="00C32CA1">
        <w:rPr>
          <w:rFonts w:ascii="Calibri" w:hAnsi="Calibri" w:cs="Calibri"/>
          <w:snapToGrid w:val="0"/>
          <w:sz w:val="20"/>
          <w:szCs w:val="20"/>
        </w:rPr>
        <w:t>rozdziału VII ust. 1 SWZ</w:t>
      </w:r>
      <w:r w:rsidRPr="00C32CA1">
        <w:rPr>
          <w:rFonts w:ascii="Calibri" w:eastAsia="Times-Roman" w:hAnsi="Calibri" w:cs="Calibri"/>
          <w:b/>
          <w:sz w:val="20"/>
          <w:szCs w:val="20"/>
        </w:rPr>
        <w:t>.</w:t>
      </w:r>
    </w:p>
    <w:p w14:paraId="50B32428" w14:textId="77777777" w:rsidR="00016153" w:rsidRPr="00C32CA1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32CA1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C32CA1">
        <w:rPr>
          <w:rFonts w:ascii="Calibri" w:hAnsi="Calibri" w:cs="Calibri"/>
          <w:sz w:val="20"/>
          <w:szCs w:val="20"/>
        </w:rPr>
        <w:t>będą zgodne z</w:t>
      </w:r>
      <w:r w:rsidR="007E4294" w:rsidRPr="00C32CA1">
        <w:rPr>
          <w:rFonts w:ascii="Calibri" w:hAnsi="Calibri" w:cs="Calibri"/>
          <w:sz w:val="20"/>
          <w:szCs w:val="20"/>
        </w:rPr>
        <w:t>e</w:t>
      </w:r>
      <w:r w:rsidRPr="00C32CA1">
        <w:rPr>
          <w:rFonts w:ascii="Calibri" w:hAnsi="Calibri" w:cs="Calibri"/>
          <w:sz w:val="20"/>
          <w:szCs w:val="20"/>
        </w:rPr>
        <w:t xml:space="preserve"> wzorem umowy będącym załącznikiem do SWZ.</w:t>
      </w:r>
    </w:p>
    <w:p w14:paraId="50B32429" w14:textId="77777777" w:rsidR="00016153" w:rsidRPr="00C32CA1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32CA1">
        <w:rPr>
          <w:rFonts w:ascii="Calibri" w:hAnsi="Calibri" w:cs="Calibri"/>
          <w:sz w:val="20"/>
          <w:szCs w:val="20"/>
        </w:rPr>
        <w:t>Oświadczamy, że zapoznaliśmy się ze specyfikacją warunków zamówienia, w tym z</w:t>
      </w:r>
      <w:r w:rsidR="007E4294" w:rsidRPr="00C32CA1">
        <w:rPr>
          <w:rFonts w:ascii="Calibri" w:hAnsi="Calibri" w:cs="Calibri"/>
          <w:sz w:val="20"/>
          <w:szCs w:val="20"/>
        </w:rPr>
        <w:t>e</w:t>
      </w:r>
      <w:r w:rsidRPr="00C32CA1">
        <w:rPr>
          <w:rFonts w:ascii="Calibri" w:hAnsi="Calibri" w:cs="Calibri"/>
          <w:sz w:val="20"/>
          <w:szCs w:val="20"/>
        </w:rPr>
        <w:t xml:space="preserve"> wzorem umowy w sprawie zamówienia publicznego i uzyskaliśmy wszelkie informacje niezbędne do przygotowania niniejszej </w:t>
      </w:r>
      <w:r w:rsidRPr="00C32CA1">
        <w:rPr>
          <w:rFonts w:ascii="Calibri" w:hAnsi="Calibri" w:cs="Calibri"/>
          <w:sz w:val="20"/>
          <w:szCs w:val="20"/>
        </w:rPr>
        <w:lastRenderedPageBreak/>
        <w:t>oferty. Przedstawione w specyfikacji warunków zamówienia warunki zawarcia umowy oraz wzór umowy zostały przez nas zaakceptowane.</w:t>
      </w:r>
    </w:p>
    <w:p w14:paraId="50B3242A" w14:textId="77777777" w:rsidR="00016153" w:rsidRPr="00C32CA1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32CA1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50B3242B" w14:textId="77777777" w:rsidR="00795888" w:rsidRPr="00C32CA1" w:rsidRDefault="00795888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32CA1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C32CA1">
        <w:rPr>
          <w:rFonts w:ascii="Calibri" w:hAnsi="Calibri" w:cs="Calibri"/>
          <w:sz w:val="20"/>
          <w:szCs w:val="20"/>
          <w:vertAlign w:val="superscript"/>
        </w:rPr>
        <w:t>1)</w:t>
      </w:r>
      <w:r w:rsidRPr="00C32CA1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50B3242C" w14:textId="77777777" w:rsidR="000636EC" w:rsidRPr="00C32CA1" w:rsidRDefault="00016153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32CA1">
        <w:rPr>
          <w:rFonts w:ascii="Calibri" w:hAnsi="Calibri" w:cs="Calibri"/>
          <w:sz w:val="20"/>
          <w:szCs w:val="20"/>
        </w:rPr>
        <w:t>W przypadku uznania niniejszej oferty za ofertę najkorzystniejszą zobowiązujemy si</w:t>
      </w:r>
      <w:r w:rsidR="00573F11" w:rsidRPr="00C32CA1">
        <w:rPr>
          <w:rFonts w:ascii="Calibri" w:hAnsi="Calibri" w:cs="Calibri"/>
          <w:sz w:val="20"/>
          <w:szCs w:val="20"/>
        </w:rPr>
        <w:t xml:space="preserve">ę do zawarcia umowy w miejscu i </w:t>
      </w:r>
      <w:r w:rsidRPr="00C32CA1">
        <w:rPr>
          <w:rFonts w:ascii="Calibri" w:hAnsi="Calibri" w:cs="Calibri"/>
          <w:sz w:val="20"/>
          <w:szCs w:val="20"/>
        </w:rPr>
        <w:t>terminie wskazanym przez Zamawiającego, a przed zawarciem umowy wniesienia zabezpieczenia należytego wykonania umowy.</w:t>
      </w:r>
    </w:p>
    <w:p w14:paraId="50B3242D" w14:textId="77777777" w:rsidR="000636EC" w:rsidRPr="00C32CA1" w:rsidRDefault="000636EC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32CA1">
        <w:rPr>
          <w:rFonts w:ascii="Calibri" w:eastAsia="Calibri" w:hAnsi="Calibri" w:cs="Calibr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C32CA1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śmy</w:t>
      </w:r>
      <w:proofErr w:type="spellEnd"/>
      <w:r w:rsidRPr="00C32CA1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: </w:t>
      </w:r>
    </w:p>
    <w:p w14:paraId="043ED088" w14:textId="77777777" w:rsidR="00DA5A3E" w:rsidRPr="00C32CA1" w:rsidRDefault="00DA5A3E" w:rsidP="00DA5A3E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C32CA1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78D2AFE5" w14:textId="77777777" w:rsidR="00DA5A3E" w:rsidRPr="00C32CA1" w:rsidRDefault="00DA5A3E" w:rsidP="00DA5A3E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C32CA1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45B2D0C3" w14:textId="77777777" w:rsidR="00DA5A3E" w:rsidRPr="00C32CA1" w:rsidRDefault="00DA5A3E" w:rsidP="00DA5A3E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C32CA1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77FFAA52" w14:textId="77777777" w:rsidR="00DA5A3E" w:rsidRDefault="00DA5A3E" w:rsidP="00DA5A3E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C32CA1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2635F1B2" w14:textId="77777777" w:rsidR="00DA5A3E" w:rsidRDefault="00DA5A3E" w:rsidP="00DA5A3E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900F5F">
        <w:rPr>
          <w:rFonts w:ascii="Calibri" w:eastAsia="Calibri" w:hAnsi="Calibri" w:cs="Calibri"/>
          <w:color w:val="000000"/>
          <w:sz w:val="20"/>
          <w:szCs w:val="20"/>
          <w:lang w:eastAsia="en-US"/>
        </w:rPr>
        <w:t>Jednoosobowa działalność gospodarcza TAK/NIE*</w:t>
      </w:r>
    </w:p>
    <w:p w14:paraId="7E85EE56" w14:textId="77777777" w:rsidR="00DA5A3E" w:rsidRDefault="00DA5A3E" w:rsidP="00DA5A3E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900F5F">
        <w:rPr>
          <w:rFonts w:ascii="Calibri" w:eastAsia="Calibri" w:hAnsi="Calibri" w:cs="Calibri"/>
          <w:color w:val="000000"/>
          <w:sz w:val="20"/>
          <w:szCs w:val="20"/>
          <w:lang w:eastAsia="en-US"/>
        </w:rPr>
        <w:t>Osoba fizyczna nieprowadząca działalności gospodarczej TAK/NIE*</w:t>
      </w:r>
    </w:p>
    <w:p w14:paraId="73154DAE" w14:textId="77777777" w:rsidR="00DA5A3E" w:rsidRPr="00C32CA1" w:rsidRDefault="00DA5A3E" w:rsidP="00DA5A3E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900F5F">
        <w:rPr>
          <w:rFonts w:ascii="Calibri" w:eastAsia="Calibri" w:hAnsi="Calibri" w:cs="Calibri"/>
          <w:color w:val="000000"/>
          <w:sz w:val="20"/>
          <w:szCs w:val="20"/>
          <w:lang w:eastAsia="en-US"/>
        </w:rPr>
        <w:t>Inny rodzaj …………………………</w:t>
      </w:r>
    </w:p>
    <w:p w14:paraId="50B32432" w14:textId="77777777" w:rsidR="00016153" w:rsidRPr="00C32CA1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32CA1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50B32433" w14:textId="77777777" w:rsidR="00016153" w:rsidRPr="00C32CA1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C32CA1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50B32434" w14:textId="77777777" w:rsidR="00016153" w:rsidRPr="00C32CA1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C32CA1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50B32435" w14:textId="77777777" w:rsidR="00F30C2A" w:rsidRPr="00C32CA1" w:rsidRDefault="00F30C2A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C32CA1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50B32436" w14:textId="77777777" w:rsidR="00F31701" w:rsidRPr="00C32CA1" w:rsidRDefault="00142B56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C32CA1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50B32437" w14:textId="77777777" w:rsidR="004301EB" w:rsidRPr="00C32CA1" w:rsidRDefault="004301EB" w:rsidP="00E40864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C32CA1">
        <w:rPr>
          <w:rFonts w:ascii="Calibri" w:hAnsi="Calibri" w:cs="Calibri"/>
          <w:snapToGrid w:val="0"/>
          <w:sz w:val="20"/>
        </w:rPr>
        <w:t>* niepotrzebne skreślić</w:t>
      </w:r>
    </w:p>
    <w:p w14:paraId="50B32438" w14:textId="77777777" w:rsidR="004301EB" w:rsidRPr="00C32CA1" w:rsidRDefault="004301EB" w:rsidP="00E40864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C32CA1">
        <w:rPr>
          <w:rFonts w:ascii="Calibri" w:hAnsi="Calibri" w:cs="Calibri"/>
          <w:snapToGrid w:val="0"/>
          <w:sz w:val="20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50B32439" w14:textId="77777777" w:rsidR="004301EB" w:rsidRPr="00C32CA1" w:rsidRDefault="004301EB" w:rsidP="00E40864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C32CA1">
        <w:rPr>
          <w:rFonts w:ascii="Calibri" w:hAnsi="Calibri" w:cs="Calibri"/>
          <w:b/>
          <w:sz w:val="20"/>
          <w:vertAlign w:val="superscript"/>
        </w:rPr>
        <w:t>1)</w:t>
      </w:r>
      <w:r w:rsidRPr="00C32CA1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0B3243A" w14:textId="77777777" w:rsidR="004301EB" w:rsidRPr="00C32CA1" w:rsidRDefault="004301EB" w:rsidP="00EF0FD7">
      <w:pPr>
        <w:pStyle w:val="Lista5"/>
        <w:spacing w:line="276" w:lineRule="auto"/>
        <w:ind w:left="0" w:firstLine="0"/>
        <w:rPr>
          <w:rFonts w:ascii="Calibri" w:hAnsi="Calibri" w:cs="Calibri"/>
          <w:sz w:val="20"/>
        </w:rPr>
      </w:pPr>
    </w:p>
    <w:sectPr w:rsidR="004301EB" w:rsidRPr="00C32CA1" w:rsidSect="00B8389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1" w:right="1418" w:bottom="1702" w:left="1418" w:header="426" w:footer="5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7D09FE" w14:textId="77777777" w:rsidR="00E25ECE" w:rsidRDefault="00E25ECE">
      <w:r>
        <w:separator/>
      </w:r>
    </w:p>
  </w:endnote>
  <w:endnote w:type="continuationSeparator" w:id="0">
    <w:p w14:paraId="7873A4D6" w14:textId="77777777" w:rsidR="00E25ECE" w:rsidRDefault="00E25ECE">
      <w:r>
        <w:continuationSeparator/>
      </w:r>
    </w:p>
  </w:endnote>
  <w:endnote w:type="continuationNotice" w:id="1">
    <w:p w14:paraId="7616535A" w14:textId="77777777" w:rsidR="00E25ECE" w:rsidRDefault="00E25E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32443" w14:textId="77777777" w:rsidR="000C25EB" w:rsidRDefault="003B649F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C25E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B32444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32446" w14:textId="20B26519" w:rsidR="000C25EB" w:rsidRPr="0090719A" w:rsidRDefault="0090719A" w:rsidP="0090719A">
    <w:pPr>
      <w:tabs>
        <w:tab w:val="left" w:pos="540"/>
        <w:tab w:val="left" w:pos="780"/>
      </w:tabs>
      <w:jc w:val="center"/>
      <w:rPr>
        <w:rFonts w:ascii="Calibri" w:hAnsi="Calibri" w:cs="Calibri"/>
        <w:sz w:val="20"/>
        <w:szCs w:val="20"/>
      </w:rPr>
    </w:pPr>
    <w:r w:rsidRPr="002C59F4">
      <w:rPr>
        <w:rFonts w:ascii="Calibri" w:hAnsi="Calibri" w:cs="Calibri"/>
        <w:b/>
        <w:sz w:val="20"/>
        <w:szCs w:val="20"/>
      </w:rPr>
      <w:t>Oferta musi być podpisana kwalifikowanym podpisem elektronicznym lub podpisem zaufanym lub podpisem osobistym</w:t>
    </w:r>
    <w:r w:rsidRPr="002C59F4">
      <w:rPr>
        <w:rFonts w:ascii="Calibri" w:hAnsi="Calibri" w:cs="Calibri"/>
        <w:sz w:val="20"/>
        <w:szCs w:val="20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3244B" w14:textId="77777777" w:rsidR="00771C89" w:rsidRPr="002C59F4" w:rsidRDefault="00771C89" w:rsidP="00771C89">
    <w:pPr>
      <w:tabs>
        <w:tab w:val="left" w:pos="540"/>
        <w:tab w:val="left" w:pos="780"/>
      </w:tabs>
      <w:jc w:val="center"/>
      <w:rPr>
        <w:rFonts w:ascii="Calibri" w:hAnsi="Calibri" w:cs="Calibri"/>
        <w:sz w:val="20"/>
        <w:szCs w:val="20"/>
      </w:rPr>
    </w:pPr>
    <w:r w:rsidRPr="002C59F4">
      <w:rPr>
        <w:rFonts w:ascii="Calibri" w:hAnsi="Calibri" w:cs="Calibri"/>
        <w:b/>
        <w:sz w:val="20"/>
        <w:szCs w:val="20"/>
      </w:rPr>
      <w:t>Oferta</w:t>
    </w:r>
    <w:r w:rsidR="00DB3D77" w:rsidRPr="002C59F4">
      <w:rPr>
        <w:rFonts w:ascii="Calibri" w:hAnsi="Calibri" w:cs="Calibri"/>
        <w:b/>
        <w:sz w:val="20"/>
        <w:szCs w:val="20"/>
      </w:rPr>
      <w:t xml:space="preserve"> </w:t>
    </w:r>
    <w:r w:rsidRPr="002C59F4">
      <w:rPr>
        <w:rFonts w:ascii="Calibri" w:hAnsi="Calibri" w:cs="Calibri"/>
        <w:b/>
        <w:sz w:val="20"/>
        <w:szCs w:val="20"/>
      </w:rPr>
      <w:t>musi</w:t>
    </w:r>
    <w:r w:rsidR="00DB3D77" w:rsidRPr="002C59F4">
      <w:rPr>
        <w:rFonts w:ascii="Calibri" w:hAnsi="Calibri" w:cs="Calibri"/>
        <w:b/>
        <w:sz w:val="20"/>
        <w:szCs w:val="20"/>
      </w:rPr>
      <w:t xml:space="preserve"> </w:t>
    </w:r>
    <w:r w:rsidRPr="002C59F4">
      <w:rPr>
        <w:rFonts w:ascii="Calibri" w:hAnsi="Calibri" w:cs="Calibri"/>
        <w:b/>
        <w:sz w:val="20"/>
        <w:szCs w:val="20"/>
      </w:rPr>
      <w:t xml:space="preserve">być podpisana </w:t>
    </w:r>
    <w:r w:rsidR="00127BB7" w:rsidRPr="002C59F4">
      <w:rPr>
        <w:rFonts w:ascii="Calibri" w:hAnsi="Calibri" w:cs="Calibri"/>
        <w:b/>
        <w:sz w:val="20"/>
        <w:szCs w:val="20"/>
      </w:rPr>
      <w:t>kwalifikowanym podpisem elektronicznym lub podpisem zaufanym lub podpisem osobistym</w:t>
    </w:r>
    <w:r w:rsidR="00127BB7" w:rsidRPr="002C59F4">
      <w:rPr>
        <w:rFonts w:ascii="Calibri" w:hAnsi="Calibri" w:cs="Calibri"/>
        <w:sz w:val="20"/>
        <w:szCs w:val="20"/>
      </w:rPr>
      <w:t>.</w:t>
    </w:r>
  </w:p>
  <w:p w14:paraId="50B3244C" w14:textId="77777777" w:rsidR="00771C89" w:rsidRPr="002C59F4" w:rsidRDefault="00771C89">
    <w:pPr>
      <w:pStyle w:val="Stopka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0716E0" w14:textId="77777777" w:rsidR="00E25ECE" w:rsidRDefault="00E25ECE">
      <w:r>
        <w:separator/>
      </w:r>
    </w:p>
  </w:footnote>
  <w:footnote w:type="continuationSeparator" w:id="0">
    <w:p w14:paraId="7C2F6555" w14:textId="77777777" w:rsidR="00E25ECE" w:rsidRDefault="00E25ECE">
      <w:r>
        <w:continuationSeparator/>
      </w:r>
    </w:p>
  </w:footnote>
  <w:footnote w:type="continuationNotice" w:id="1">
    <w:p w14:paraId="1E5BD785" w14:textId="77777777" w:rsidR="00E25ECE" w:rsidRDefault="00E25E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E8353" w14:textId="4098EFDA" w:rsidR="00B83899" w:rsidRPr="00757336" w:rsidRDefault="00B83899" w:rsidP="00B83899">
    <w:pPr>
      <w:pStyle w:val="Nagwek"/>
      <w:rPr>
        <w:rFonts w:ascii="Calibri" w:hAnsi="Calibri" w:cs="Calibri"/>
        <w:sz w:val="20"/>
        <w:szCs w:val="20"/>
      </w:rPr>
    </w:pPr>
    <w:r w:rsidRPr="00A0210F">
      <w:rPr>
        <w:rFonts w:ascii="Calibri" w:hAnsi="Calibri" w:cs="Calibri"/>
        <w:sz w:val="20"/>
        <w:szCs w:val="20"/>
      </w:rPr>
      <w:t xml:space="preserve">Nr referencyjny:  </w:t>
    </w:r>
    <w:r>
      <w:rPr>
        <w:rFonts w:ascii="Calibri" w:hAnsi="Calibri" w:cs="Calibri"/>
        <w:sz w:val="20"/>
        <w:szCs w:val="20"/>
      </w:rPr>
      <w:t xml:space="preserve"> </w:t>
    </w:r>
    <w:r w:rsidR="00DA5A3E">
      <w:rPr>
        <w:rFonts w:ascii="Calibri" w:hAnsi="Calibri" w:cs="Calibri"/>
        <w:sz w:val="20"/>
        <w:szCs w:val="20"/>
      </w:rPr>
      <w:t>KIR.271.6.2026</w:t>
    </w:r>
  </w:p>
  <w:p w14:paraId="50B32442" w14:textId="77777777" w:rsidR="000C25EB" w:rsidRPr="00B83899" w:rsidRDefault="000C25EB" w:rsidP="00B838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BAA739" w14:textId="77777777" w:rsidR="00B83899" w:rsidRPr="00757336" w:rsidRDefault="00B83899" w:rsidP="00B83899">
    <w:pPr>
      <w:pStyle w:val="Nagwek"/>
      <w:rPr>
        <w:rFonts w:ascii="Calibri" w:hAnsi="Calibri" w:cs="Calibri"/>
        <w:sz w:val="20"/>
        <w:szCs w:val="20"/>
      </w:rPr>
    </w:pPr>
    <w:r w:rsidRPr="00A0210F">
      <w:rPr>
        <w:rFonts w:ascii="Calibri" w:hAnsi="Calibri" w:cs="Calibri"/>
        <w:sz w:val="20"/>
        <w:szCs w:val="20"/>
      </w:rPr>
      <w:t xml:space="preserve">Nr referencyjny:  </w:t>
    </w:r>
    <w:r>
      <w:rPr>
        <w:rFonts w:ascii="Calibri" w:hAnsi="Calibri" w:cs="Calibri"/>
        <w:sz w:val="20"/>
        <w:szCs w:val="20"/>
      </w:rPr>
      <w:t xml:space="preserve"> …..</w:t>
    </w:r>
  </w:p>
  <w:p w14:paraId="207BE987" w14:textId="77777777" w:rsidR="00B83899" w:rsidRPr="00B83899" w:rsidRDefault="00B83899" w:rsidP="00B838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5152AB3"/>
    <w:multiLevelType w:val="hybridMultilevel"/>
    <w:tmpl w:val="25381DF8"/>
    <w:lvl w:ilvl="0" w:tplc="7898D9D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1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2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4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6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7" w15:restartNumberingAfterBreak="0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79F4912"/>
    <w:multiLevelType w:val="hybridMultilevel"/>
    <w:tmpl w:val="D5D00F88"/>
    <w:lvl w:ilvl="0" w:tplc="55481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9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74773A7A"/>
    <w:multiLevelType w:val="hybridMultilevel"/>
    <w:tmpl w:val="46A47242"/>
    <w:lvl w:ilvl="0" w:tplc="F13AE5B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3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6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388383467">
    <w:abstractNumId w:val="36"/>
  </w:num>
  <w:num w:numId="2" w16cid:durableId="641664648">
    <w:abstractNumId w:val="43"/>
  </w:num>
  <w:num w:numId="3" w16cid:durableId="1416634140">
    <w:abstractNumId w:val="30"/>
  </w:num>
  <w:num w:numId="4" w16cid:durableId="814645205">
    <w:abstractNumId w:val="26"/>
  </w:num>
  <w:num w:numId="5" w16cid:durableId="1379931737">
    <w:abstractNumId w:val="19"/>
  </w:num>
  <w:num w:numId="6" w16cid:durableId="1476333601">
    <w:abstractNumId w:val="33"/>
  </w:num>
  <w:num w:numId="7" w16cid:durableId="1117479945">
    <w:abstractNumId w:val="38"/>
  </w:num>
  <w:num w:numId="8" w16cid:durableId="2026859175">
    <w:abstractNumId w:val="24"/>
  </w:num>
  <w:num w:numId="9" w16cid:durableId="916861448">
    <w:abstractNumId w:val="50"/>
  </w:num>
  <w:num w:numId="10" w16cid:durableId="518079405">
    <w:abstractNumId w:val="56"/>
  </w:num>
  <w:num w:numId="11" w16cid:durableId="377165657">
    <w:abstractNumId w:val="20"/>
  </w:num>
  <w:num w:numId="12" w16cid:durableId="80032735">
    <w:abstractNumId w:val="54"/>
  </w:num>
  <w:num w:numId="13" w16cid:durableId="184637429">
    <w:abstractNumId w:val="55"/>
  </w:num>
  <w:num w:numId="14" w16cid:durableId="1593008205">
    <w:abstractNumId w:val="12"/>
  </w:num>
  <w:num w:numId="15" w16cid:durableId="361634271">
    <w:abstractNumId w:val="28"/>
  </w:num>
  <w:num w:numId="16" w16cid:durableId="723872487">
    <w:abstractNumId w:val="32"/>
  </w:num>
  <w:num w:numId="17" w16cid:durableId="2077118737">
    <w:abstractNumId w:val="49"/>
  </w:num>
  <w:num w:numId="18" w16cid:durableId="1244101107">
    <w:abstractNumId w:val="22"/>
  </w:num>
  <w:num w:numId="19" w16cid:durableId="2045054116">
    <w:abstractNumId w:val="13"/>
  </w:num>
  <w:num w:numId="20" w16cid:durableId="722560190">
    <w:abstractNumId w:val="17"/>
  </w:num>
  <w:num w:numId="21" w16cid:durableId="311452934">
    <w:abstractNumId w:val="44"/>
  </w:num>
  <w:num w:numId="22" w16cid:durableId="25066784">
    <w:abstractNumId w:val="18"/>
  </w:num>
  <w:num w:numId="23" w16cid:durableId="200213955">
    <w:abstractNumId w:val="48"/>
  </w:num>
  <w:num w:numId="24" w16cid:durableId="1578978584">
    <w:abstractNumId w:val="46"/>
  </w:num>
  <w:num w:numId="25" w16cid:durableId="1593322077">
    <w:abstractNumId w:val="21"/>
  </w:num>
  <w:num w:numId="26" w16cid:durableId="1957061760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6194983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1845610">
    <w:abstractNumId w:val="3"/>
  </w:num>
  <w:num w:numId="29" w16cid:durableId="131531692">
    <w:abstractNumId w:val="8"/>
  </w:num>
  <w:num w:numId="30" w16cid:durableId="1086459056">
    <w:abstractNumId w:val="2"/>
  </w:num>
  <w:num w:numId="31" w16cid:durableId="295725697">
    <w:abstractNumId w:val="42"/>
  </w:num>
  <w:num w:numId="32" w16cid:durableId="517962659">
    <w:abstractNumId w:val="10"/>
  </w:num>
  <w:num w:numId="33" w16cid:durableId="1131947467">
    <w:abstractNumId w:val="29"/>
  </w:num>
  <w:num w:numId="34" w16cid:durableId="276716924">
    <w:abstractNumId w:val="45"/>
  </w:num>
  <w:num w:numId="35" w16cid:durableId="567114573">
    <w:abstractNumId w:val="16"/>
  </w:num>
  <w:num w:numId="36" w16cid:durableId="407465216">
    <w:abstractNumId w:val="53"/>
  </w:num>
  <w:num w:numId="37" w16cid:durableId="2036149171">
    <w:abstractNumId w:val="14"/>
  </w:num>
  <w:num w:numId="38" w16cid:durableId="748233861">
    <w:abstractNumId w:val="9"/>
  </w:num>
  <w:num w:numId="39" w16cid:durableId="1337609538">
    <w:abstractNumId w:val="25"/>
  </w:num>
  <w:num w:numId="40" w16cid:durableId="573272702">
    <w:abstractNumId w:val="40"/>
  </w:num>
  <w:num w:numId="41" w16cid:durableId="1638878907">
    <w:abstractNumId w:val="34"/>
  </w:num>
  <w:num w:numId="42" w16cid:durableId="126873155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69213299">
    <w:abstractNumId w:val="37"/>
  </w:num>
  <w:num w:numId="44" w16cid:durableId="1262758805">
    <w:abstractNumId w:val="11"/>
  </w:num>
  <w:num w:numId="45" w16cid:durableId="1137458372">
    <w:abstractNumId w:val="15"/>
  </w:num>
  <w:num w:numId="46" w16cid:durableId="230359429">
    <w:abstractNumId w:val="27"/>
  </w:num>
  <w:num w:numId="47" w16cid:durableId="1028604890">
    <w:abstractNumId w:val="51"/>
  </w:num>
  <w:num w:numId="48" w16cid:durableId="2038463227">
    <w:abstractNumId w:val="23"/>
  </w:num>
  <w:num w:numId="49" w16cid:durableId="1221791815">
    <w:abstractNumId w:val="3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1932"/>
    <w:rsid w:val="00000455"/>
    <w:rsid w:val="0000347E"/>
    <w:rsid w:val="00005154"/>
    <w:rsid w:val="000065EB"/>
    <w:rsid w:val="000066DD"/>
    <w:rsid w:val="00006898"/>
    <w:rsid w:val="00006D71"/>
    <w:rsid w:val="00010E65"/>
    <w:rsid w:val="00015940"/>
    <w:rsid w:val="00016153"/>
    <w:rsid w:val="000231AC"/>
    <w:rsid w:val="000239BF"/>
    <w:rsid w:val="000239D4"/>
    <w:rsid w:val="00023F47"/>
    <w:rsid w:val="00025659"/>
    <w:rsid w:val="00026E3B"/>
    <w:rsid w:val="00027CE9"/>
    <w:rsid w:val="0003008B"/>
    <w:rsid w:val="00033E37"/>
    <w:rsid w:val="0003703F"/>
    <w:rsid w:val="000379F7"/>
    <w:rsid w:val="00041617"/>
    <w:rsid w:val="00042263"/>
    <w:rsid w:val="00042B17"/>
    <w:rsid w:val="00044B6B"/>
    <w:rsid w:val="00047EF2"/>
    <w:rsid w:val="00054BF5"/>
    <w:rsid w:val="00055851"/>
    <w:rsid w:val="00060689"/>
    <w:rsid w:val="00061F88"/>
    <w:rsid w:val="000636EC"/>
    <w:rsid w:val="00063849"/>
    <w:rsid w:val="000654DE"/>
    <w:rsid w:val="0006639C"/>
    <w:rsid w:val="000675E7"/>
    <w:rsid w:val="00070743"/>
    <w:rsid w:val="000726CE"/>
    <w:rsid w:val="0007488E"/>
    <w:rsid w:val="00075847"/>
    <w:rsid w:val="00080D85"/>
    <w:rsid w:val="00084151"/>
    <w:rsid w:val="000858B3"/>
    <w:rsid w:val="00090A82"/>
    <w:rsid w:val="0009480E"/>
    <w:rsid w:val="00096E40"/>
    <w:rsid w:val="000970DD"/>
    <w:rsid w:val="000A016F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1141"/>
    <w:rsid w:val="000B2EE7"/>
    <w:rsid w:val="000B37AC"/>
    <w:rsid w:val="000C152C"/>
    <w:rsid w:val="000C1907"/>
    <w:rsid w:val="000C1FE3"/>
    <w:rsid w:val="000C25EB"/>
    <w:rsid w:val="000C2A84"/>
    <w:rsid w:val="000C3646"/>
    <w:rsid w:val="000D40FD"/>
    <w:rsid w:val="000D4EBA"/>
    <w:rsid w:val="000E05B9"/>
    <w:rsid w:val="000E05C1"/>
    <w:rsid w:val="000E18DD"/>
    <w:rsid w:val="000E1E75"/>
    <w:rsid w:val="000E4E2A"/>
    <w:rsid w:val="000E7F53"/>
    <w:rsid w:val="000F46F3"/>
    <w:rsid w:val="0010294D"/>
    <w:rsid w:val="00102A85"/>
    <w:rsid w:val="00102C0C"/>
    <w:rsid w:val="00103155"/>
    <w:rsid w:val="001054D9"/>
    <w:rsid w:val="00113222"/>
    <w:rsid w:val="00114AAA"/>
    <w:rsid w:val="00114EE9"/>
    <w:rsid w:val="00115D22"/>
    <w:rsid w:val="001201D6"/>
    <w:rsid w:val="001218E1"/>
    <w:rsid w:val="00122276"/>
    <w:rsid w:val="00126E65"/>
    <w:rsid w:val="00127BB7"/>
    <w:rsid w:val="00131262"/>
    <w:rsid w:val="00134702"/>
    <w:rsid w:val="001357B0"/>
    <w:rsid w:val="00135BB5"/>
    <w:rsid w:val="00136D09"/>
    <w:rsid w:val="00137870"/>
    <w:rsid w:val="001405D1"/>
    <w:rsid w:val="00140DF0"/>
    <w:rsid w:val="00142B56"/>
    <w:rsid w:val="00143610"/>
    <w:rsid w:val="0014366A"/>
    <w:rsid w:val="00145F79"/>
    <w:rsid w:val="0014707D"/>
    <w:rsid w:val="001568FB"/>
    <w:rsid w:val="00157704"/>
    <w:rsid w:val="00157C65"/>
    <w:rsid w:val="0016161F"/>
    <w:rsid w:val="0016212F"/>
    <w:rsid w:val="00162505"/>
    <w:rsid w:val="00162560"/>
    <w:rsid w:val="00164656"/>
    <w:rsid w:val="00164F38"/>
    <w:rsid w:val="00165D29"/>
    <w:rsid w:val="001663DA"/>
    <w:rsid w:val="001720B9"/>
    <w:rsid w:val="0017416A"/>
    <w:rsid w:val="00174344"/>
    <w:rsid w:val="001816EE"/>
    <w:rsid w:val="00183B7F"/>
    <w:rsid w:val="001866AD"/>
    <w:rsid w:val="00191FF7"/>
    <w:rsid w:val="00192C7B"/>
    <w:rsid w:val="00194CF3"/>
    <w:rsid w:val="00196F2C"/>
    <w:rsid w:val="00197122"/>
    <w:rsid w:val="001979DB"/>
    <w:rsid w:val="001A01C8"/>
    <w:rsid w:val="001A1117"/>
    <w:rsid w:val="001A3CF0"/>
    <w:rsid w:val="001A4C70"/>
    <w:rsid w:val="001A4F79"/>
    <w:rsid w:val="001A5611"/>
    <w:rsid w:val="001A6693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5F32"/>
    <w:rsid w:val="001D6CF9"/>
    <w:rsid w:val="001E314A"/>
    <w:rsid w:val="001E319E"/>
    <w:rsid w:val="001E430F"/>
    <w:rsid w:val="001E4A31"/>
    <w:rsid w:val="001E6C02"/>
    <w:rsid w:val="001E6F19"/>
    <w:rsid w:val="001E7DDE"/>
    <w:rsid w:val="001F05AA"/>
    <w:rsid w:val="001F1C7C"/>
    <w:rsid w:val="001F322B"/>
    <w:rsid w:val="001F3802"/>
    <w:rsid w:val="001F4FD3"/>
    <w:rsid w:val="001F516F"/>
    <w:rsid w:val="001F60E2"/>
    <w:rsid w:val="001F6ECF"/>
    <w:rsid w:val="002013CA"/>
    <w:rsid w:val="00204600"/>
    <w:rsid w:val="00205194"/>
    <w:rsid w:val="00205A81"/>
    <w:rsid w:val="002060F1"/>
    <w:rsid w:val="00207F9E"/>
    <w:rsid w:val="0021097F"/>
    <w:rsid w:val="00211D44"/>
    <w:rsid w:val="00213968"/>
    <w:rsid w:val="00222248"/>
    <w:rsid w:val="002232E2"/>
    <w:rsid w:val="00223750"/>
    <w:rsid w:val="00223ABE"/>
    <w:rsid w:val="002248A3"/>
    <w:rsid w:val="00224C77"/>
    <w:rsid w:val="00225324"/>
    <w:rsid w:val="00226348"/>
    <w:rsid w:val="00227E39"/>
    <w:rsid w:val="00227E3C"/>
    <w:rsid w:val="00233770"/>
    <w:rsid w:val="0023487A"/>
    <w:rsid w:val="00235B00"/>
    <w:rsid w:val="00236A98"/>
    <w:rsid w:val="00241909"/>
    <w:rsid w:val="00241C6C"/>
    <w:rsid w:val="002431B0"/>
    <w:rsid w:val="002447F6"/>
    <w:rsid w:val="00244E57"/>
    <w:rsid w:val="00246A11"/>
    <w:rsid w:val="00252051"/>
    <w:rsid w:val="00255734"/>
    <w:rsid w:val="00256EDD"/>
    <w:rsid w:val="00257369"/>
    <w:rsid w:val="00261B89"/>
    <w:rsid w:val="002632F5"/>
    <w:rsid w:val="00264890"/>
    <w:rsid w:val="002651E9"/>
    <w:rsid w:val="0026568F"/>
    <w:rsid w:val="0026697F"/>
    <w:rsid w:val="0026706B"/>
    <w:rsid w:val="002678AB"/>
    <w:rsid w:val="00271C02"/>
    <w:rsid w:val="00271D38"/>
    <w:rsid w:val="00272E2B"/>
    <w:rsid w:val="00274347"/>
    <w:rsid w:val="00275EB1"/>
    <w:rsid w:val="002814D4"/>
    <w:rsid w:val="002837ED"/>
    <w:rsid w:val="002858C6"/>
    <w:rsid w:val="0029217F"/>
    <w:rsid w:val="002953C0"/>
    <w:rsid w:val="002977F3"/>
    <w:rsid w:val="002A2237"/>
    <w:rsid w:val="002A2640"/>
    <w:rsid w:val="002A4CEF"/>
    <w:rsid w:val="002A5876"/>
    <w:rsid w:val="002A7F4E"/>
    <w:rsid w:val="002B6740"/>
    <w:rsid w:val="002C49D9"/>
    <w:rsid w:val="002C59F4"/>
    <w:rsid w:val="002C6255"/>
    <w:rsid w:val="002C6B65"/>
    <w:rsid w:val="002C75A5"/>
    <w:rsid w:val="002D201A"/>
    <w:rsid w:val="002D3840"/>
    <w:rsid w:val="002D645D"/>
    <w:rsid w:val="002D67E0"/>
    <w:rsid w:val="002D6BEA"/>
    <w:rsid w:val="002D74BE"/>
    <w:rsid w:val="002D7AED"/>
    <w:rsid w:val="002E0A89"/>
    <w:rsid w:val="002E27FD"/>
    <w:rsid w:val="002E3EB2"/>
    <w:rsid w:val="002F0291"/>
    <w:rsid w:val="002F168E"/>
    <w:rsid w:val="002F16D6"/>
    <w:rsid w:val="002F26C4"/>
    <w:rsid w:val="002F294C"/>
    <w:rsid w:val="002F79CA"/>
    <w:rsid w:val="00302515"/>
    <w:rsid w:val="00302B07"/>
    <w:rsid w:val="003040E7"/>
    <w:rsid w:val="00304675"/>
    <w:rsid w:val="003062AC"/>
    <w:rsid w:val="00307E4B"/>
    <w:rsid w:val="00310A34"/>
    <w:rsid w:val="0031250C"/>
    <w:rsid w:val="0031370D"/>
    <w:rsid w:val="00313888"/>
    <w:rsid w:val="00315240"/>
    <w:rsid w:val="00320DC8"/>
    <w:rsid w:val="00325720"/>
    <w:rsid w:val="00330A77"/>
    <w:rsid w:val="00331D6C"/>
    <w:rsid w:val="0033364D"/>
    <w:rsid w:val="00333E3F"/>
    <w:rsid w:val="00333F61"/>
    <w:rsid w:val="00334999"/>
    <w:rsid w:val="00341028"/>
    <w:rsid w:val="003429D7"/>
    <w:rsid w:val="003476F7"/>
    <w:rsid w:val="00350282"/>
    <w:rsid w:val="00351E47"/>
    <w:rsid w:val="00353E34"/>
    <w:rsid w:val="00354735"/>
    <w:rsid w:val="003563B4"/>
    <w:rsid w:val="003600E2"/>
    <w:rsid w:val="00362C90"/>
    <w:rsid w:val="003638E2"/>
    <w:rsid w:val="00364AEE"/>
    <w:rsid w:val="00365834"/>
    <w:rsid w:val="00366345"/>
    <w:rsid w:val="00366630"/>
    <w:rsid w:val="003670B4"/>
    <w:rsid w:val="00367880"/>
    <w:rsid w:val="00367A44"/>
    <w:rsid w:val="003736AF"/>
    <w:rsid w:val="003809D8"/>
    <w:rsid w:val="00382285"/>
    <w:rsid w:val="00382504"/>
    <w:rsid w:val="00383D3C"/>
    <w:rsid w:val="00385450"/>
    <w:rsid w:val="00386C8E"/>
    <w:rsid w:val="00387243"/>
    <w:rsid w:val="00392B0F"/>
    <w:rsid w:val="00392B43"/>
    <w:rsid w:val="00392F4F"/>
    <w:rsid w:val="00394402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649F"/>
    <w:rsid w:val="003B6F73"/>
    <w:rsid w:val="003C48F1"/>
    <w:rsid w:val="003C4B19"/>
    <w:rsid w:val="003C659A"/>
    <w:rsid w:val="003C7514"/>
    <w:rsid w:val="003D1ED1"/>
    <w:rsid w:val="003D4FCB"/>
    <w:rsid w:val="003E070C"/>
    <w:rsid w:val="003E134C"/>
    <w:rsid w:val="003E457B"/>
    <w:rsid w:val="003E464A"/>
    <w:rsid w:val="003E62AF"/>
    <w:rsid w:val="003E719D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0DD"/>
    <w:rsid w:val="00405505"/>
    <w:rsid w:val="00410D38"/>
    <w:rsid w:val="0041331B"/>
    <w:rsid w:val="00413D44"/>
    <w:rsid w:val="00414CF9"/>
    <w:rsid w:val="00414F47"/>
    <w:rsid w:val="004174D2"/>
    <w:rsid w:val="00420580"/>
    <w:rsid w:val="00422FC5"/>
    <w:rsid w:val="00423457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2A4F"/>
    <w:rsid w:val="004639B5"/>
    <w:rsid w:val="00466E4C"/>
    <w:rsid w:val="0047062C"/>
    <w:rsid w:val="0047319B"/>
    <w:rsid w:val="00477ADD"/>
    <w:rsid w:val="00480774"/>
    <w:rsid w:val="004822B7"/>
    <w:rsid w:val="004825FF"/>
    <w:rsid w:val="00483B12"/>
    <w:rsid w:val="00485B52"/>
    <w:rsid w:val="00490F36"/>
    <w:rsid w:val="00491C34"/>
    <w:rsid w:val="004934C5"/>
    <w:rsid w:val="00494A82"/>
    <w:rsid w:val="00494BF8"/>
    <w:rsid w:val="0049543B"/>
    <w:rsid w:val="004A1963"/>
    <w:rsid w:val="004A25D2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6C26"/>
    <w:rsid w:val="005021E7"/>
    <w:rsid w:val="005038D7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3629E"/>
    <w:rsid w:val="00540AA5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2ABE"/>
    <w:rsid w:val="00563C92"/>
    <w:rsid w:val="00564049"/>
    <w:rsid w:val="00564ED6"/>
    <w:rsid w:val="005724C6"/>
    <w:rsid w:val="0057348E"/>
    <w:rsid w:val="00573F11"/>
    <w:rsid w:val="005748ED"/>
    <w:rsid w:val="00574FD8"/>
    <w:rsid w:val="00580642"/>
    <w:rsid w:val="00581CA3"/>
    <w:rsid w:val="00582873"/>
    <w:rsid w:val="00582D56"/>
    <w:rsid w:val="005861B3"/>
    <w:rsid w:val="00586F80"/>
    <w:rsid w:val="005870B8"/>
    <w:rsid w:val="005870C8"/>
    <w:rsid w:val="00590A2F"/>
    <w:rsid w:val="00590EC3"/>
    <w:rsid w:val="005916C5"/>
    <w:rsid w:val="00591D9A"/>
    <w:rsid w:val="005921A0"/>
    <w:rsid w:val="00592FE4"/>
    <w:rsid w:val="00593ACF"/>
    <w:rsid w:val="00595F14"/>
    <w:rsid w:val="00596470"/>
    <w:rsid w:val="00596C55"/>
    <w:rsid w:val="005A1915"/>
    <w:rsid w:val="005A3AF6"/>
    <w:rsid w:val="005A4EF6"/>
    <w:rsid w:val="005A7D9C"/>
    <w:rsid w:val="005B0EC6"/>
    <w:rsid w:val="005B588A"/>
    <w:rsid w:val="005B659A"/>
    <w:rsid w:val="005B759E"/>
    <w:rsid w:val="005C02F8"/>
    <w:rsid w:val="005C13F5"/>
    <w:rsid w:val="005C1C2E"/>
    <w:rsid w:val="005C2B74"/>
    <w:rsid w:val="005C52B4"/>
    <w:rsid w:val="005C74D9"/>
    <w:rsid w:val="005D3855"/>
    <w:rsid w:val="005D3916"/>
    <w:rsid w:val="005D3E53"/>
    <w:rsid w:val="005D4231"/>
    <w:rsid w:val="005D49B2"/>
    <w:rsid w:val="005E0085"/>
    <w:rsid w:val="005E109B"/>
    <w:rsid w:val="005E25BB"/>
    <w:rsid w:val="005F0659"/>
    <w:rsid w:val="005F248D"/>
    <w:rsid w:val="005F3C52"/>
    <w:rsid w:val="005F51FC"/>
    <w:rsid w:val="005F53FF"/>
    <w:rsid w:val="005F5656"/>
    <w:rsid w:val="005F71D8"/>
    <w:rsid w:val="00600EB0"/>
    <w:rsid w:val="00601FA4"/>
    <w:rsid w:val="006042A2"/>
    <w:rsid w:val="00606915"/>
    <w:rsid w:val="00607529"/>
    <w:rsid w:val="00607E94"/>
    <w:rsid w:val="006111A3"/>
    <w:rsid w:val="006230E3"/>
    <w:rsid w:val="00625F95"/>
    <w:rsid w:val="00626D3C"/>
    <w:rsid w:val="00631F41"/>
    <w:rsid w:val="00633F9C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7045"/>
    <w:rsid w:val="006575DF"/>
    <w:rsid w:val="006604CC"/>
    <w:rsid w:val="006615B0"/>
    <w:rsid w:val="0066323E"/>
    <w:rsid w:val="00664AC0"/>
    <w:rsid w:val="00667F63"/>
    <w:rsid w:val="00670104"/>
    <w:rsid w:val="006701F1"/>
    <w:rsid w:val="00672FAA"/>
    <w:rsid w:val="0067561C"/>
    <w:rsid w:val="006800B9"/>
    <w:rsid w:val="00680380"/>
    <w:rsid w:val="00681012"/>
    <w:rsid w:val="006810ED"/>
    <w:rsid w:val="00682577"/>
    <w:rsid w:val="00682CD1"/>
    <w:rsid w:val="00683021"/>
    <w:rsid w:val="00685194"/>
    <w:rsid w:val="00685B3C"/>
    <w:rsid w:val="00685B8D"/>
    <w:rsid w:val="0068677E"/>
    <w:rsid w:val="00687B09"/>
    <w:rsid w:val="00694955"/>
    <w:rsid w:val="006952AC"/>
    <w:rsid w:val="00696298"/>
    <w:rsid w:val="00697CEE"/>
    <w:rsid w:val="006A693C"/>
    <w:rsid w:val="006B004E"/>
    <w:rsid w:val="006B12F4"/>
    <w:rsid w:val="006B17B0"/>
    <w:rsid w:val="006B48EB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872"/>
    <w:rsid w:val="006C5B73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500A"/>
    <w:rsid w:val="006E7876"/>
    <w:rsid w:val="006E797B"/>
    <w:rsid w:val="006E7E6C"/>
    <w:rsid w:val="006F02D0"/>
    <w:rsid w:val="006F0D62"/>
    <w:rsid w:val="006F1B2F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200CE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3AA5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0CF"/>
    <w:rsid w:val="00770C2E"/>
    <w:rsid w:val="00771C89"/>
    <w:rsid w:val="0077405F"/>
    <w:rsid w:val="007763E7"/>
    <w:rsid w:val="00777472"/>
    <w:rsid w:val="00780A2C"/>
    <w:rsid w:val="00782C86"/>
    <w:rsid w:val="00784738"/>
    <w:rsid w:val="007849D0"/>
    <w:rsid w:val="007877E3"/>
    <w:rsid w:val="007877EA"/>
    <w:rsid w:val="00787E16"/>
    <w:rsid w:val="00790524"/>
    <w:rsid w:val="00792EE6"/>
    <w:rsid w:val="00793775"/>
    <w:rsid w:val="0079444B"/>
    <w:rsid w:val="00795888"/>
    <w:rsid w:val="007A0335"/>
    <w:rsid w:val="007A792C"/>
    <w:rsid w:val="007A7C26"/>
    <w:rsid w:val="007B21B2"/>
    <w:rsid w:val="007B4461"/>
    <w:rsid w:val="007C0CCF"/>
    <w:rsid w:val="007C4815"/>
    <w:rsid w:val="007C73C6"/>
    <w:rsid w:val="007D0AD4"/>
    <w:rsid w:val="007D20F7"/>
    <w:rsid w:val="007D29F5"/>
    <w:rsid w:val="007D2EDC"/>
    <w:rsid w:val="007D5D10"/>
    <w:rsid w:val="007D6FDF"/>
    <w:rsid w:val="007E08D6"/>
    <w:rsid w:val="007E4294"/>
    <w:rsid w:val="007E6310"/>
    <w:rsid w:val="007F34EC"/>
    <w:rsid w:val="007F3FE7"/>
    <w:rsid w:val="007F4967"/>
    <w:rsid w:val="007F4FAE"/>
    <w:rsid w:val="007F76A1"/>
    <w:rsid w:val="007F76F5"/>
    <w:rsid w:val="007F7A95"/>
    <w:rsid w:val="00802C0B"/>
    <w:rsid w:val="00803828"/>
    <w:rsid w:val="00804FED"/>
    <w:rsid w:val="008079C8"/>
    <w:rsid w:val="00807F68"/>
    <w:rsid w:val="00810A21"/>
    <w:rsid w:val="00811081"/>
    <w:rsid w:val="008115F9"/>
    <w:rsid w:val="00812831"/>
    <w:rsid w:val="00812DAD"/>
    <w:rsid w:val="00820AD8"/>
    <w:rsid w:val="00821422"/>
    <w:rsid w:val="008215CC"/>
    <w:rsid w:val="00822E62"/>
    <w:rsid w:val="00823981"/>
    <w:rsid w:val="00824F4A"/>
    <w:rsid w:val="00825EA0"/>
    <w:rsid w:val="00826C7F"/>
    <w:rsid w:val="008344A7"/>
    <w:rsid w:val="008375EC"/>
    <w:rsid w:val="008409B8"/>
    <w:rsid w:val="00840E8D"/>
    <w:rsid w:val="008454AD"/>
    <w:rsid w:val="00845544"/>
    <w:rsid w:val="00851265"/>
    <w:rsid w:val="00852689"/>
    <w:rsid w:val="00854866"/>
    <w:rsid w:val="008548DD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5908"/>
    <w:rsid w:val="00877397"/>
    <w:rsid w:val="00886F1B"/>
    <w:rsid w:val="00892186"/>
    <w:rsid w:val="0089236A"/>
    <w:rsid w:val="00896C0F"/>
    <w:rsid w:val="008A0763"/>
    <w:rsid w:val="008A10C0"/>
    <w:rsid w:val="008A1345"/>
    <w:rsid w:val="008A27B1"/>
    <w:rsid w:val="008A41DF"/>
    <w:rsid w:val="008A41F0"/>
    <w:rsid w:val="008A44FF"/>
    <w:rsid w:val="008B11F9"/>
    <w:rsid w:val="008B3B91"/>
    <w:rsid w:val="008B46E7"/>
    <w:rsid w:val="008B4CF8"/>
    <w:rsid w:val="008B504A"/>
    <w:rsid w:val="008B56C6"/>
    <w:rsid w:val="008B7A42"/>
    <w:rsid w:val="008C400B"/>
    <w:rsid w:val="008C5A0B"/>
    <w:rsid w:val="008C5EBB"/>
    <w:rsid w:val="008C6142"/>
    <w:rsid w:val="008C7516"/>
    <w:rsid w:val="008C7FE8"/>
    <w:rsid w:val="008D1ABD"/>
    <w:rsid w:val="008D220B"/>
    <w:rsid w:val="008D38B4"/>
    <w:rsid w:val="008D5AC9"/>
    <w:rsid w:val="008D7041"/>
    <w:rsid w:val="008D7C94"/>
    <w:rsid w:val="008E5B27"/>
    <w:rsid w:val="008F0BFB"/>
    <w:rsid w:val="008F0D60"/>
    <w:rsid w:val="008F149E"/>
    <w:rsid w:val="008F1BB3"/>
    <w:rsid w:val="008F21F2"/>
    <w:rsid w:val="008F2E6F"/>
    <w:rsid w:val="00901EC6"/>
    <w:rsid w:val="009023E2"/>
    <w:rsid w:val="00902957"/>
    <w:rsid w:val="0090420C"/>
    <w:rsid w:val="0090440F"/>
    <w:rsid w:val="009062BC"/>
    <w:rsid w:val="0090719A"/>
    <w:rsid w:val="00907E13"/>
    <w:rsid w:val="00910F57"/>
    <w:rsid w:val="0091104C"/>
    <w:rsid w:val="00912731"/>
    <w:rsid w:val="009137CE"/>
    <w:rsid w:val="00917F68"/>
    <w:rsid w:val="0092033A"/>
    <w:rsid w:val="0092052A"/>
    <w:rsid w:val="00920E67"/>
    <w:rsid w:val="009218A5"/>
    <w:rsid w:val="00921AA6"/>
    <w:rsid w:val="00921B5B"/>
    <w:rsid w:val="00922357"/>
    <w:rsid w:val="00922FFB"/>
    <w:rsid w:val="00923217"/>
    <w:rsid w:val="00925FAA"/>
    <w:rsid w:val="00926A77"/>
    <w:rsid w:val="00930CC4"/>
    <w:rsid w:val="009336A6"/>
    <w:rsid w:val="00936437"/>
    <w:rsid w:val="00937018"/>
    <w:rsid w:val="009370DA"/>
    <w:rsid w:val="00937E37"/>
    <w:rsid w:val="009427CB"/>
    <w:rsid w:val="009430E6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263A"/>
    <w:rsid w:val="00963344"/>
    <w:rsid w:val="00963663"/>
    <w:rsid w:val="00964FD5"/>
    <w:rsid w:val="009660DD"/>
    <w:rsid w:val="00966BB2"/>
    <w:rsid w:val="009760DB"/>
    <w:rsid w:val="00981208"/>
    <w:rsid w:val="009829D9"/>
    <w:rsid w:val="00983423"/>
    <w:rsid w:val="00983D87"/>
    <w:rsid w:val="00985F22"/>
    <w:rsid w:val="0098603A"/>
    <w:rsid w:val="00990C28"/>
    <w:rsid w:val="009952C7"/>
    <w:rsid w:val="009970AA"/>
    <w:rsid w:val="009A0530"/>
    <w:rsid w:val="009A0A84"/>
    <w:rsid w:val="009A410D"/>
    <w:rsid w:val="009A48CD"/>
    <w:rsid w:val="009A4C9A"/>
    <w:rsid w:val="009A5616"/>
    <w:rsid w:val="009A63E0"/>
    <w:rsid w:val="009B4269"/>
    <w:rsid w:val="009B54B3"/>
    <w:rsid w:val="009C042A"/>
    <w:rsid w:val="009C0A20"/>
    <w:rsid w:val="009C390D"/>
    <w:rsid w:val="009C4561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C0A"/>
    <w:rsid w:val="009E13F4"/>
    <w:rsid w:val="009E321D"/>
    <w:rsid w:val="009E3C0C"/>
    <w:rsid w:val="009E6B1D"/>
    <w:rsid w:val="009F246A"/>
    <w:rsid w:val="009F2CBB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2B36"/>
    <w:rsid w:val="00A25019"/>
    <w:rsid w:val="00A266B8"/>
    <w:rsid w:val="00A30E35"/>
    <w:rsid w:val="00A3160B"/>
    <w:rsid w:val="00A330D6"/>
    <w:rsid w:val="00A33198"/>
    <w:rsid w:val="00A344F2"/>
    <w:rsid w:val="00A36B36"/>
    <w:rsid w:val="00A3787E"/>
    <w:rsid w:val="00A379CE"/>
    <w:rsid w:val="00A4101C"/>
    <w:rsid w:val="00A431D6"/>
    <w:rsid w:val="00A43F30"/>
    <w:rsid w:val="00A45ED0"/>
    <w:rsid w:val="00A46408"/>
    <w:rsid w:val="00A46A06"/>
    <w:rsid w:val="00A578F5"/>
    <w:rsid w:val="00A6013A"/>
    <w:rsid w:val="00A627DB"/>
    <w:rsid w:val="00A62E79"/>
    <w:rsid w:val="00A70ABC"/>
    <w:rsid w:val="00A71CB4"/>
    <w:rsid w:val="00A72986"/>
    <w:rsid w:val="00A7299C"/>
    <w:rsid w:val="00A74A76"/>
    <w:rsid w:val="00A74B97"/>
    <w:rsid w:val="00A7645F"/>
    <w:rsid w:val="00A8102D"/>
    <w:rsid w:val="00A81BE2"/>
    <w:rsid w:val="00A85586"/>
    <w:rsid w:val="00A9175F"/>
    <w:rsid w:val="00A91FE0"/>
    <w:rsid w:val="00A97F70"/>
    <w:rsid w:val="00AA33C4"/>
    <w:rsid w:val="00AA4266"/>
    <w:rsid w:val="00AA4731"/>
    <w:rsid w:val="00AB2527"/>
    <w:rsid w:val="00AB3D1E"/>
    <w:rsid w:val="00AC2D83"/>
    <w:rsid w:val="00AC4555"/>
    <w:rsid w:val="00AC4C9D"/>
    <w:rsid w:val="00AC5084"/>
    <w:rsid w:val="00AC5669"/>
    <w:rsid w:val="00AC754C"/>
    <w:rsid w:val="00AC780F"/>
    <w:rsid w:val="00AC7C81"/>
    <w:rsid w:val="00AD03C7"/>
    <w:rsid w:val="00AD1D8F"/>
    <w:rsid w:val="00AD2D6C"/>
    <w:rsid w:val="00AD34D0"/>
    <w:rsid w:val="00AD3D26"/>
    <w:rsid w:val="00AD55FC"/>
    <w:rsid w:val="00AE02C5"/>
    <w:rsid w:val="00AE1DEB"/>
    <w:rsid w:val="00AE1FD9"/>
    <w:rsid w:val="00AE25F5"/>
    <w:rsid w:val="00AE267D"/>
    <w:rsid w:val="00AE3179"/>
    <w:rsid w:val="00AE5AB8"/>
    <w:rsid w:val="00AE6EDA"/>
    <w:rsid w:val="00AE6FEB"/>
    <w:rsid w:val="00AF0521"/>
    <w:rsid w:val="00AF22BE"/>
    <w:rsid w:val="00AF2E5E"/>
    <w:rsid w:val="00AF4F4E"/>
    <w:rsid w:val="00AF6582"/>
    <w:rsid w:val="00B01A2A"/>
    <w:rsid w:val="00B02E5B"/>
    <w:rsid w:val="00B03E98"/>
    <w:rsid w:val="00B0402C"/>
    <w:rsid w:val="00B04961"/>
    <w:rsid w:val="00B04CF4"/>
    <w:rsid w:val="00B04E14"/>
    <w:rsid w:val="00B119CC"/>
    <w:rsid w:val="00B11C33"/>
    <w:rsid w:val="00B13028"/>
    <w:rsid w:val="00B1499E"/>
    <w:rsid w:val="00B153AF"/>
    <w:rsid w:val="00B17B28"/>
    <w:rsid w:val="00B20941"/>
    <w:rsid w:val="00B20BCF"/>
    <w:rsid w:val="00B21D2F"/>
    <w:rsid w:val="00B21E12"/>
    <w:rsid w:val="00B24B09"/>
    <w:rsid w:val="00B25633"/>
    <w:rsid w:val="00B2594C"/>
    <w:rsid w:val="00B2696B"/>
    <w:rsid w:val="00B26FE4"/>
    <w:rsid w:val="00B3148D"/>
    <w:rsid w:val="00B325D8"/>
    <w:rsid w:val="00B333E3"/>
    <w:rsid w:val="00B3383A"/>
    <w:rsid w:val="00B36052"/>
    <w:rsid w:val="00B36246"/>
    <w:rsid w:val="00B377E7"/>
    <w:rsid w:val="00B4095C"/>
    <w:rsid w:val="00B43BC5"/>
    <w:rsid w:val="00B44508"/>
    <w:rsid w:val="00B4506D"/>
    <w:rsid w:val="00B47146"/>
    <w:rsid w:val="00B47214"/>
    <w:rsid w:val="00B500CD"/>
    <w:rsid w:val="00B51547"/>
    <w:rsid w:val="00B52161"/>
    <w:rsid w:val="00B5465B"/>
    <w:rsid w:val="00B55B34"/>
    <w:rsid w:val="00B57C21"/>
    <w:rsid w:val="00B604FC"/>
    <w:rsid w:val="00B6181B"/>
    <w:rsid w:val="00B64E61"/>
    <w:rsid w:val="00B66728"/>
    <w:rsid w:val="00B66D6A"/>
    <w:rsid w:val="00B66F2C"/>
    <w:rsid w:val="00B71B9B"/>
    <w:rsid w:val="00B72784"/>
    <w:rsid w:val="00B736C3"/>
    <w:rsid w:val="00B73CB3"/>
    <w:rsid w:val="00B7769F"/>
    <w:rsid w:val="00B828B4"/>
    <w:rsid w:val="00B83427"/>
    <w:rsid w:val="00B83899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D"/>
    <w:rsid w:val="00BA2601"/>
    <w:rsid w:val="00BA3337"/>
    <w:rsid w:val="00BA4BBD"/>
    <w:rsid w:val="00BA5C7E"/>
    <w:rsid w:val="00BB19B8"/>
    <w:rsid w:val="00BB2056"/>
    <w:rsid w:val="00BB5390"/>
    <w:rsid w:val="00BB7015"/>
    <w:rsid w:val="00BC077D"/>
    <w:rsid w:val="00BC4A55"/>
    <w:rsid w:val="00BD0D28"/>
    <w:rsid w:val="00BD1112"/>
    <w:rsid w:val="00BD1B85"/>
    <w:rsid w:val="00BD2D8F"/>
    <w:rsid w:val="00BD33FB"/>
    <w:rsid w:val="00BD7949"/>
    <w:rsid w:val="00BE0528"/>
    <w:rsid w:val="00BE087A"/>
    <w:rsid w:val="00BE0A7B"/>
    <w:rsid w:val="00BE1F84"/>
    <w:rsid w:val="00BE28EE"/>
    <w:rsid w:val="00BE38A8"/>
    <w:rsid w:val="00BF15F1"/>
    <w:rsid w:val="00BF1BAE"/>
    <w:rsid w:val="00BF2F81"/>
    <w:rsid w:val="00BF3244"/>
    <w:rsid w:val="00BF353D"/>
    <w:rsid w:val="00BF63B5"/>
    <w:rsid w:val="00BF78FD"/>
    <w:rsid w:val="00BF7BD6"/>
    <w:rsid w:val="00C00603"/>
    <w:rsid w:val="00C015A6"/>
    <w:rsid w:val="00C015DF"/>
    <w:rsid w:val="00C0164D"/>
    <w:rsid w:val="00C02FE9"/>
    <w:rsid w:val="00C10042"/>
    <w:rsid w:val="00C10098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2CA1"/>
    <w:rsid w:val="00C34684"/>
    <w:rsid w:val="00C34DE1"/>
    <w:rsid w:val="00C353CF"/>
    <w:rsid w:val="00C359DA"/>
    <w:rsid w:val="00C3728D"/>
    <w:rsid w:val="00C428FC"/>
    <w:rsid w:val="00C4348A"/>
    <w:rsid w:val="00C451BB"/>
    <w:rsid w:val="00C477A8"/>
    <w:rsid w:val="00C51F8C"/>
    <w:rsid w:val="00C5533B"/>
    <w:rsid w:val="00C57F0E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B7"/>
    <w:rsid w:val="00C734AB"/>
    <w:rsid w:val="00C74421"/>
    <w:rsid w:val="00C7601A"/>
    <w:rsid w:val="00C810D6"/>
    <w:rsid w:val="00C8153F"/>
    <w:rsid w:val="00C82F0B"/>
    <w:rsid w:val="00C82F8E"/>
    <w:rsid w:val="00C85440"/>
    <w:rsid w:val="00C9187A"/>
    <w:rsid w:val="00C9266C"/>
    <w:rsid w:val="00C97C1D"/>
    <w:rsid w:val="00CA09A2"/>
    <w:rsid w:val="00CA152F"/>
    <w:rsid w:val="00CA391A"/>
    <w:rsid w:val="00CA4619"/>
    <w:rsid w:val="00CB13AC"/>
    <w:rsid w:val="00CB49E0"/>
    <w:rsid w:val="00CB6C60"/>
    <w:rsid w:val="00CB7A01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6773"/>
    <w:rsid w:val="00CE1BA2"/>
    <w:rsid w:val="00CE1F34"/>
    <w:rsid w:val="00CE2168"/>
    <w:rsid w:val="00CE222D"/>
    <w:rsid w:val="00CE37D9"/>
    <w:rsid w:val="00CE4C78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CF6AA5"/>
    <w:rsid w:val="00D00567"/>
    <w:rsid w:val="00D024C6"/>
    <w:rsid w:val="00D04517"/>
    <w:rsid w:val="00D047F6"/>
    <w:rsid w:val="00D0511E"/>
    <w:rsid w:val="00D1025F"/>
    <w:rsid w:val="00D120AD"/>
    <w:rsid w:val="00D12DCC"/>
    <w:rsid w:val="00D14073"/>
    <w:rsid w:val="00D1415B"/>
    <w:rsid w:val="00D14DCB"/>
    <w:rsid w:val="00D16E6D"/>
    <w:rsid w:val="00D24084"/>
    <w:rsid w:val="00D24228"/>
    <w:rsid w:val="00D25F02"/>
    <w:rsid w:val="00D277E0"/>
    <w:rsid w:val="00D323C0"/>
    <w:rsid w:val="00D32776"/>
    <w:rsid w:val="00D32BB1"/>
    <w:rsid w:val="00D334DF"/>
    <w:rsid w:val="00D34237"/>
    <w:rsid w:val="00D3459A"/>
    <w:rsid w:val="00D35DF6"/>
    <w:rsid w:val="00D37E9A"/>
    <w:rsid w:val="00D40B46"/>
    <w:rsid w:val="00D4235E"/>
    <w:rsid w:val="00D42743"/>
    <w:rsid w:val="00D43B7C"/>
    <w:rsid w:val="00D45251"/>
    <w:rsid w:val="00D45FA3"/>
    <w:rsid w:val="00D4687A"/>
    <w:rsid w:val="00D46968"/>
    <w:rsid w:val="00D46CA6"/>
    <w:rsid w:val="00D51307"/>
    <w:rsid w:val="00D52D85"/>
    <w:rsid w:val="00D53879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6C5E"/>
    <w:rsid w:val="00D67073"/>
    <w:rsid w:val="00D7201C"/>
    <w:rsid w:val="00D7204E"/>
    <w:rsid w:val="00D74199"/>
    <w:rsid w:val="00D744B1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7117"/>
    <w:rsid w:val="00D871CB"/>
    <w:rsid w:val="00D91670"/>
    <w:rsid w:val="00D92624"/>
    <w:rsid w:val="00D93276"/>
    <w:rsid w:val="00D93CF7"/>
    <w:rsid w:val="00D9416F"/>
    <w:rsid w:val="00D96540"/>
    <w:rsid w:val="00DA3046"/>
    <w:rsid w:val="00DA509A"/>
    <w:rsid w:val="00DA5A3E"/>
    <w:rsid w:val="00DA7DDD"/>
    <w:rsid w:val="00DB17AA"/>
    <w:rsid w:val="00DB1FC3"/>
    <w:rsid w:val="00DB2AC9"/>
    <w:rsid w:val="00DB2C6B"/>
    <w:rsid w:val="00DB394F"/>
    <w:rsid w:val="00DB3C30"/>
    <w:rsid w:val="00DB3D77"/>
    <w:rsid w:val="00DB4875"/>
    <w:rsid w:val="00DB4D3A"/>
    <w:rsid w:val="00DB6B37"/>
    <w:rsid w:val="00DB7F36"/>
    <w:rsid w:val="00DC067B"/>
    <w:rsid w:val="00DC08B6"/>
    <w:rsid w:val="00DC2739"/>
    <w:rsid w:val="00DC3754"/>
    <w:rsid w:val="00DC6FCE"/>
    <w:rsid w:val="00DD0167"/>
    <w:rsid w:val="00DD18F4"/>
    <w:rsid w:val="00DD2EAB"/>
    <w:rsid w:val="00DD3005"/>
    <w:rsid w:val="00DD3AAC"/>
    <w:rsid w:val="00DD4468"/>
    <w:rsid w:val="00DE0673"/>
    <w:rsid w:val="00DE45EB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06F78"/>
    <w:rsid w:val="00E110B9"/>
    <w:rsid w:val="00E11444"/>
    <w:rsid w:val="00E176CD"/>
    <w:rsid w:val="00E21C70"/>
    <w:rsid w:val="00E2384B"/>
    <w:rsid w:val="00E23DFE"/>
    <w:rsid w:val="00E23EF5"/>
    <w:rsid w:val="00E25ECE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D31"/>
    <w:rsid w:val="00E3633F"/>
    <w:rsid w:val="00E40864"/>
    <w:rsid w:val="00E40BB6"/>
    <w:rsid w:val="00E449A6"/>
    <w:rsid w:val="00E44E6C"/>
    <w:rsid w:val="00E45537"/>
    <w:rsid w:val="00E46519"/>
    <w:rsid w:val="00E51A55"/>
    <w:rsid w:val="00E52614"/>
    <w:rsid w:val="00E55C88"/>
    <w:rsid w:val="00E5600C"/>
    <w:rsid w:val="00E568CF"/>
    <w:rsid w:val="00E6178E"/>
    <w:rsid w:val="00E61DB6"/>
    <w:rsid w:val="00E6284D"/>
    <w:rsid w:val="00E6447A"/>
    <w:rsid w:val="00E70BF5"/>
    <w:rsid w:val="00E711A3"/>
    <w:rsid w:val="00E73219"/>
    <w:rsid w:val="00E73A59"/>
    <w:rsid w:val="00E73DDD"/>
    <w:rsid w:val="00E75634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12C6"/>
    <w:rsid w:val="00E917B0"/>
    <w:rsid w:val="00E928B8"/>
    <w:rsid w:val="00E93D12"/>
    <w:rsid w:val="00E97562"/>
    <w:rsid w:val="00EA065A"/>
    <w:rsid w:val="00EA0715"/>
    <w:rsid w:val="00EA2BDF"/>
    <w:rsid w:val="00EA395D"/>
    <w:rsid w:val="00EA4C1A"/>
    <w:rsid w:val="00EB1584"/>
    <w:rsid w:val="00EB26BF"/>
    <w:rsid w:val="00EB567B"/>
    <w:rsid w:val="00EB56F4"/>
    <w:rsid w:val="00EB5DC0"/>
    <w:rsid w:val="00EB6A66"/>
    <w:rsid w:val="00EB6F6F"/>
    <w:rsid w:val="00EC0ED8"/>
    <w:rsid w:val="00EC1621"/>
    <w:rsid w:val="00EC4352"/>
    <w:rsid w:val="00EC538A"/>
    <w:rsid w:val="00ED4C88"/>
    <w:rsid w:val="00EE1CDF"/>
    <w:rsid w:val="00EE318B"/>
    <w:rsid w:val="00EE3C74"/>
    <w:rsid w:val="00EE7A37"/>
    <w:rsid w:val="00EE7A93"/>
    <w:rsid w:val="00EF0428"/>
    <w:rsid w:val="00EF07E9"/>
    <w:rsid w:val="00EF0C90"/>
    <w:rsid w:val="00EF0FD7"/>
    <w:rsid w:val="00EF1B4A"/>
    <w:rsid w:val="00EF2963"/>
    <w:rsid w:val="00EF39FF"/>
    <w:rsid w:val="00EF4A52"/>
    <w:rsid w:val="00EF76E0"/>
    <w:rsid w:val="00EF77D9"/>
    <w:rsid w:val="00F0084C"/>
    <w:rsid w:val="00F042DF"/>
    <w:rsid w:val="00F050B8"/>
    <w:rsid w:val="00F05877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7CEB"/>
    <w:rsid w:val="00F4067B"/>
    <w:rsid w:val="00F41D8C"/>
    <w:rsid w:val="00F41E2A"/>
    <w:rsid w:val="00F41F7D"/>
    <w:rsid w:val="00F45126"/>
    <w:rsid w:val="00F455E4"/>
    <w:rsid w:val="00F45687"/>
    <w:rsid w:val="00F46165"/>
    <w:rsid w:val="00F53E1F"/>
    <w:rsid w:val="00F54288"/>
    <w:rsid w:val="00F55344"/>
    <w:rsid w:val="00F55409"/>
    <w:rsid w:val="00F57986"/>
    <w:rsid w:val="00F60FDC"/>
    <w:rsid w:val="00F6150A"/>
    <w:rsid w:val="00F621DC"/>
    <w:rsid w:val="00F63B18"/>
    <w:rsid w:val="00F642A5"/>
    <w:rsid w:val="00F66BC0"/>
    <w:rsid w:val="00F713BE"/>
    <w:rsid w:val="00F722E1"/>
    <w:rsid w:val="00F72305"/>
    <w:rsid w:val="00F72671"/>
    <w:rsid w:val="00F72739"/>
    <w:rsid w:val="00F728E0"/>
    <w:rsid w:val="00F7713A"/>
    <w:rsid w:val="00F80B9A"/>
    <w:rsid w:val="00F81D19"/>
    <w:rsid w:val="00F85AFE"/>
    <w:rsid w:val="00F920EB"/>
    <w:rsid w:val="00F92BD6"/>
    <w:rsid w:val="00F94E4E"/>
    <w:rsid w:val="00FA12D9"/>
    <w:rsid w:val="00FA1C7E"/>
    <w:rsid w:val="00FA2AFA"/>
    <w:rsid w:val="00FA400E"/>
    <w:rsid w:val="00FA40F8"/>
    <w:rsid w:val="00FB1331"/>
    <w:rsid w:val="00FB2E1F"/>
    <w:rsid w:val="00FB475E"/>
    <w:rsid w:val="00FB6A3E"/>
    <w:rsid w:val="00FC51CC"/>
    <w:rsid w:val="00FD1B1B"/>
    <w:rsid w:val="00FD24DC"/>
    <w:rsid w:val="00FD2552"/>
    <w:rsid w:val="00FD27EC"/>
    <w:rsid w:val="00FD5023"/>
    <w:rsid w:val="00FD77B3"/>
    <w:rsid w:val="00FE25ED"/>
    <w:rsid w:val="00FE39AD"/>
    <w:rsid w:val="00FE3D47"/>
    <w:rsid w:val="00FE4CFE"/>
    <w:rsid w:val="00FE67D9"/>
    <w:rsid w:val="00FF0978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B32403"/>
  <w15:docId w15:val="{65524B56-F535-4BDE-BA60-42F08EF5C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4190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8007B3-5500-45CD-B298-42C99CC8AD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877399-4DBA-41B3-8F9C-667621CF6178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43CAEB05-C29B-4CE3-AEA3-79B2982EBD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8FF2CF-A002-4EAE-B349-2898D2EB4C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538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UG Sienno</cp:lastModifiedBy>
  <cp:revision>21</cp:revision>
  <cp:lastPrinted>2020-12-21T17:21:00Z</cp:lastPrinted>
  <dcterms:created xsi:type="dcterms:W3CDTF">2023-11-22T12:53:00Z</dcterms:created>
  <dcterms:modified xsi:type="dcterms:W3CDTF">2026-07-30T06:11:00Z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